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5FF27D15" w14:textId="77777777" w:rsidR="008469AA" w:rsidRDefault="00000000">
      <w:pPr>
        <w:pStyle w:val="Heading2"/>
        <w:rPr>
          <w:rFonts w:hint="eastAsia"/>
        </w:rPr>
      </w:pPr>
      <w:r>
        <w:t>13. Exit Ticket</w:t>
      </w:r>
    </w:p>
    <w:p>
      <w:r>
        <w:rPr>
          <w:b/>
          <w:bCs/>
        </w:rPr>
        <w:t>Name:</w:t>
      </w:r>
      <w:r>
        <w:t xml:space="preserve"> ______________________________   </w:t>
      </w:r>
      <w:r>
        <w:rPr>
          <w:b/>
          <w:bCs/>
        </w:rPr>
        <w:t>Class:</w:t>
      </w:r>
      <w:r>
        <w:t xml:space="preserve"> ______________   </w:t>
      </w:r>
      <w:r>
        <w:rPr>
          <w:b/>
          <w:bCs/>
        </w:rPr>
        <w:t>Date:</w:t>
      </w:r>
      <w:r>
        <w:t xml:space="preserve"> ______________</w:t>
      </w:r>
    </w:p>
    <w:p w14:paraId="74B57FEB" w14:textId="77777777" w:rsidR="008469AA" w:rsidRDefault="00000000">
      <w:pPr>
        <w:pStyle w:val="Compact"/>
        <w:keepNext/>
        <w:numPr>
          <w:ilvl w:val="0"/>
          <w:numId w:val="190"/>
        </w:numPr>
      </w:pPr>
      <w:r>
        <w:t xml:space="preserve">Complete 2:7 = 14:?.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71F94CC9" w14:textId="77777777" w:rsidR="008469AA" w:rsidRDefault="00000000">
      <w:pPr>
        <w:pStyle w:val="Compact"/>
        <w:keepNext/>
        <w:numPr>
          <w:ilvl w:val="0"/>
          <w:numId w:val="190"/>
        </w:numPr>
      </w:pPr>
      <w:r>
        <w:t>Decide whether 4:6 and 10:15 are equivalent.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0403A2F3" w14:textId="77777777" w:rsidR="008469AA" w:rsidRDefault="00000000">
      <w:pPr>
        <w:pStyle w:val="Compact"/>
        <w:keepNext/>
        <w:numPr>
          <w:ilvl w:val="0"/>
          <w:numId w:val="190"/>
        </w:numPr>
      </w:pPr>
      <w:r>
        <w:t>Simplify 18:24.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1A8EF55C" w14:textId="77777777" w:rsidR="008469AA" w:rsidRDefault="00000000">
      <w:pPr>
        <w:pStyle w:val="Compact"/>
        <w:keepNext/>
        <w:numPr>
          <w:ilvl w:val="0"/>
          <w:numId w:val="190"/>
        </w:numPr>
      </w:pPr>
      <w:r>
        <w:t>Explain why adding the same number to both parts is not the standard method for making equivalent ratios.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79677CEC" w14:textId="77777777" w:rsidR="008469AA" w:rsidRDefault="00000000">
      <w:pPr>
        <w:pStyle w:val="Compact"/>
        <w:keepNext/>
        <w:numPr>
          <w:ilvl w:val="0"/>
          <w:numId w:val="190"/>
        </w:numPr>
      </w:pPr>
      <w:r>
        <w:t>State one way to check a ratio table.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sectPr w:rsidR="008469A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864" w:right="864" w:bottom="864" w:left="864" w:header="576" w:footer="576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25B8BAE6" w14:textId="77777777" w:rsidR="00D97857" w:rsidRDefault="00D97857">
      <w:pPr>
        <w:spacing w:after="0" w:line="240" w:lineRule="auto"/>
      </w:pPr>
      <w:r>
        <w:separator/>
      </w:r>
    </w:p>
  </w:endnote>
  <w:endnote w:type="continuationSeparator" w:id="0">
    <w:p w14:paraId="45E5346B" w14:textId="77777777" w:rsidR="00D97857" w:rsidRDefault="00D978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1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altName w:val="Courier New"/>
    <w:panose1 w:val="02070309020205020404"/>
    <w:charset w:val="01"/>
    <w:family w:val="roman"/>
    <w:pitch w:val="variable"/>
  </w:font>
  <w:font w:name="Liberation Sans">
    <w:altName w:val="Arial"/>
    <w:panose1 w:val="020B0604020202020204"/>
    <w:charset w:val="01"/>
    <w:family w:val="swiss"/>
    <w:pitch w:val="variable"/>
  </w:font>
  <w:font w:name="Noto Sans CJK SC">
    <w:panose1 w:val="020B0604020202020204"/>
    <w:charset w:val="00"/>
    <w:family w:val="roman"/>
    <w:notTrueType/>
    <w:pitch w:val="default"/>
  </w:font>
  <w:font w:name="Lohit Devanagari">
    <w:panose1 w:val="020B0604020202020204"/>
    <w:charset w:val="00"/>
    <w:family w:val="roman"/>
    <w:notTrueType/>
    <w:pitch w:val="default"/>
  </w:font>
  <w:font w:name="Cambria Math">
    <w:panose1 w:val="02040503050406030204"/>
    <w:charset w:val="01"/>
    <w:family w:val="roman"/>
    <w:pitch w:val="variable"/>
    <w:sig w:usb0="E00002FF" w:usb1="420024FF" w:usb2="0000000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="http://schemas.openxmlformats.org/wordprocessingml/2006/main">
  <w:p>
    <w:pPr>
      <w:pBdr>
        <w:top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color w:val="595959"/>
        <w:sz w:val="16"/>
      </w:rPr>
      <w:t xml:space="preserve">© Matthie Assessment | matthie.assessment@gmail.com</w:t>
    </w:r>
    <w:r>
      <w:rPr>
        <w:rFonts w:ascii="Georgia" w:hAnsi="Georgia" w:cs="Georgia"/>
        <w:color w:val="595959"/>
        <w:sz w:val="16"/>
      </w:rPr>
      <w:tab/>
      <w:t xml:space="preserve">Page </w:t>
    </w:r>
    <w:r>
      <w:rPr>
        <w:rFonts w:ascii="Georgia" w:hAnsi="Georgia" w:cs="Georgia"/>
        <w:color w:val="595959"/>
        <w:sz w:val="16"/>
      </w:rPr>
      <w:fldChar w:fldCharType="begin"/>
    </w:r>
    <w:r>
      <w:rPr>
        <w:rFonts w:ascii="Georgia" w:hAnsi="Georgia" w:cs="Georgia"/>
        <w:color w:val="595959"/>
        <w:sz w:val="16"/>
      </w:rPr>
      <w:instrText xml:space="preserve"> PAGE </w:instrText>
    </w:r>
    <w:r>
      <w:rPr>
        <w:rFonts w:ascii="Georgia" w:hAnsi="Georgia" w:cs="Georgia"/>
        <w:color w:val="595959"/>
        <w:sz w:val="16"/>
      </w:rPr>
      <w:fldChar w:fldCharType="end"/>
    </w:r>
  </w:p>
</w:ftr>
</file>

<file path=word/footer2.xml><?xml version="1.0" encoding="utf-8"?>
<w:ftr xmlns:w="http://schemas.openxmlformats.org/wordprocessingml/2006/main">
  <w:p>
    <w:pPr>
      <w:pBdr>
        <w:top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color w:val="595959"/>
        <w:sz w:val="16"/>
      </w:rPr>
      <w:t xml:space="preserve">© Matthie Assessment | matthie.assessment@gmail.com</w:t>
    </w:r>
    <w:r>
      <w:rPr>
        <w:rFonts w:ascii="Georgia" w:hAnsi="Georgia" w:cs="Georgia"/>
        <w:color w:val="595959"/>
        <w:sz w:val="16"/>
      </w:rPr>
      <w:tab/>
      <w:t xml:space="preserve">Page </w:t>
    </w:r>
    <w:r>
      <w:rPr>
        <w:rFonts w:ascii="Georgia" w:hAnsi="Georgia" w:cs="Georgia"/>
        <w:color w:val="595959"/>
        <w:sz w:val="16"/>
      </w:rPr>
      <w:fldChar w:fldCharType="begin"/>
    </w:r>
    <w:r>
      <w:rPr>
        <w:rFonts w:ascii="Georgia" w:hAnsi="Georgia" w:cs="Georgia"/>
        <w:color w:val="595959"/>
        <w:sz w:val="16"/>
      </w:rPr>
      <w:instrText xml:space="preserve"> PAGE </w:instrText>
    </w:r>
    <w:r>
      <w:rPr>
        <w:rFonts w:ascii="Georgia" w:hAnsi="Georgia" w:cs="Georgia"/>
        <w:color w:val="595959"/>
        <w:sz w:val="16"/>
      </w:rPr>
      <w:fldChar w:fldCharType="end"/>
    </w:r>
  </w:p>
</w:ftr>
</file>

<file path=word/footer3.xml><?xml version="1.0" encoding="utf-8"?>
<w:ftr xmlns:w="http://schemas.openxmlformats.org/wordprocessingml/2006/main">
  <w:p>
    <w:pPr>
      <w:pBdr>
        <w:top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color w:val="595959"/>
        <w:sz w:val="16"/>
      </w:rPr>
      <w:t xml:space="preserve">© Matthie Assessment | matthie.assessment@gmail.com</w:t>
    </w:r>
    <w:r>
      <w:rPr>
        <w:rFonts w:ascii="Georgia" w:hAnsi="Georgia" w:cs="Georgia"/>
        <w:color w:val="595959"/>
        <w:sz w:val="16"/>
      </w:rPr>
      <w:tab/>
      <w:t xml:space="preserve">Page </w:t>
    </w:r>
    <w:r>
      <w:rPr>
        <w:rFonts w:ascii="Georgia" w:hAnsi="Georgia" w:cs="Georgia"/>
        <w:color w:val="595959"/>
        <w:sz w:val="16"/>
      </w:rPr>
      <w:fldChar w:fldCharType="begin"/>
    </w:r>
    <w:r>
      <w:rPr>
        <w:rFonts w:ascii="Georgia" w:hAnsi="Georgia" w:cs="Georgia"/>
        <w:color w:val="595959"/>
        <w:sz w:val="16"/>
      </w:rPr>
      <w:instrText xml:space="preserve"> PAGE </w:instrText>
    </w:r>
    <w:r>
      <w:rPr>
        <w:rFonts w:ascii="Georgia" w:hAnsi="Georgia" w:cs="Georgia"/>
        <w:color w:val="595959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03C81780" w14:textId="77777777" w:rsidR="00D97857" w:rsidRDefault="00D97857">
      <w:pPr>
        <w:spacing w:after="0" w:line="240" w:lineRule="auto"/>
      </w:pPr>
      <w:r>
        <w:separator/>
      </w:r>
    </w:p>
  </w:footnote>
  <w:footnote w:type="continuationSeparator" w:id="0">
    <w:p w14:paraId="0CF14119" w14:textId="77777777" w:rsidR="00D97857" w:rsidRDefault="00D978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>
  <w:p>
    <w:pPr>
      <w:pBdr>
        <w:bottom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b/>
        <w:color w:val="146B66"/>
        <w:sz w:val="18"/>
      </w:rPr>
      <w:t xml:space="preserve">Matthie Assessment</w:t>
    </w:r>
    <w:r>
      <w:rPr>
        <w:rFonts w:ascii="Georgia" w:hAnsi="Georgia" w:cs="Georgia"/>
        <w:color w:val="595959"/>
        <w:sz w:val="18"/>
      </w:rPr>
      <w:tab/>
      <w:t xml:space="preserve">Proportional Reasoning Companion</w:t>
    </w:r>
  </w:p>
</w:hdr>
</file>

<file path=word/header2.xml><?xml version="1.0" encoding="utf-8"?>
<w:hdr xmlns:w="http://schemas.openxmlformats.org/wordprocessingml/2006/main">
  <w:p>
    <w:pPr>
      <w:pBdr>
        <w:bottom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b/>
        <w:color w:val="146B66"/>
        <w:sz w:val="18"/>
      </w:rPr>
      <w:t xml:space="preserve">Matthie Assessment</w:t>
    </w:r>
    <w:r>
      <w:rPr>
        <w:rFonts w:ascii="Georgia" w:hAnsi="Georgia" w:cs="Georgia"/>
        <w:color w:val="595959"/>
        <w:sz w:val="18"/>
      </w:rPr>
      <w:tab/>
      <w:t xml:space="preserve">Proportional Reasoning Companion</w:t>
    </w:r>
  </w:p>
</w:hdr>
</file>

<file path=word/header3.xml><?xml version="1.0" encoding="utf-8"?>
<w:hdr xmlns:w="http://schemas.openxmlformats.org/wordprocessingml/2006/main">
  <w:p>
    <w:pPr>
      <w:pBdr>
        <w:bottom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b/>
        <w:color w:val="146B66"/>
        <w:sz w:val="18"/>
      </w:rPr>
      <w:t xml:space="preserve">Matthie Assessment</w:t>
    </w:r>
    <w:r>
      <w:rPr>
        <w:rFonts w:ascii="Georgia" w:hAnsi="Georgia" w:cs="Georgia"/>
        <w:color w:val="595959"/>
        <w:sz w:val="18"/>
      </w:rPr>
      <w:tab/>
      <w:t xml:space="preserve">Proportional Reasoning Companion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2BF179C"/>
    <w:multiLevelType w:val="multilevel"/>
    <w:tmpl w:val="ED70992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" w15:restartNumberingAfterBreak="0">
    <w:nsid w:val="039A4804"/>
    <w:multiLevelType w:val="multilevel"/>
    <w:tmpl w:val="E88CCBB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" w15:restartNumberingAfterBreak="0">
    <w:nsid w:val="05D73ABF"/>
    <w:multiLevelType w:val="multilevel"/>
    <w:tmpl w:val="C024AB9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" w15:restartNumberingAfterBreak="0">
    <w:nsid w:val="08886751"/>
    <w:multiLevelType w:val="multilevel"/>
    <w:tmpl w:val="915CE862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" w15:restartNumberingAfterBreak="0">
    <w:nsid w:val="096358E9"/>
    <w:multiLevelType w:val="multilevel"/>
    <w:tmpl w:val="601A1AB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" w15:restartNumberingAfterBreak="0">
    <w:nsid w:val="09BE01AD"/>
    <w:multiLevelType w:val="multilevel"/>
    <w:tmpl w:val="D8EA2AB2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6" w15:restartNumberingAfterBreak="0">
    <w:nsid w:val="0B754146"/>
    <w:multiLevelType w:val="multilevel"/>
    <w:tmpl w:val="93BAB3CC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" w15:restartNumberingAfterBreak="0">
    <w:nsid w:val="0DA356E4"/>
    <w:multiLevelType w:val="multilevel"/>
    <w:tmpl w:val="4C9C5F2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8" w15:restartNumberingAfterBreak="0">
    <w:nsid w:val="0ED93FB0"/>
    <w:multiLevelType w:val="multilevel"/>
    <w:tmpl w:val="1C60F0C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9" w15:restartNumberingAfterBreak="0">
    <w:nsid w:val="0F316E81"/>
    <w:multiLevelType w:val="multilevel"/>
    <w:tmpl w:val="42F4023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0" w15:restartNumberingAfterBreak="0">
    <w:nsid w:val="134A3C44"/>
    <w:multiLevelType w:val="multilevel"/>
    <w:tmpl w:val="9274160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1" w15:restartNumberingAfterBreak="0">
    <w:nsid w:val="16562877"/>
    <w:multiLevelType w:val="multilevel"/>
    <w:tmpl w:val="2A7EA6F0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2" w15:restartNumberingAfterBreak="0">
    <w:nsid w:val="1BEC7050"/>
    <w:multiLevelType w:val="multilevel"/>
    <w:tmpl w:val="FBB860E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3" w15:restartNumberingAfterBreak="0">
    <w:nsid w:val="1D47661F"/>
    <w:multiLevelType w:val="multilevel"/>
    <w:tmpl w:val="14E885E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4" w15:restartNumberingAfterBreak="0">
    <w:nsid w:val="1D9F0151"/>
    <w:multiLevelType w:val="multilevel"/>
    <w:tmpl w:val="5988252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5" w15:restartNumberingAfterBreak="0">
    <w:nsid w:val="20562838"/>
    <w:multiLevelType w:val="multilevel"/>
    <w:tmpl w:val="2F82F41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6" w15:restartNumberingAfterBreak="0">
    <w:nsid w:val="20B733EA"/>
    <w:multiLevelType w:val="multilevel"/>
    <w:tmpl w:val="8B0A9BA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7" w15:restartNumberingAfterBreak="0">
    <w:nsid w:val="210B683E"/>
    <w:multiLevelType w:val="multilevel"/>
    <w:tmpl w:val="E07C711C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8" w15:restartNumberingAfterBreak="0">
    <w:nsid w:val="217E0A82"/>
    <w:multiLevelType w:val="multilevel"/>
    <w:tmpl w:val="A74A33DC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9" w15:restartNumberingAfterBreak="0">
    <w:nsid w:val="222C2D75"/>
    <w:multiLevelType w:val="multilevel"/>
    <w:tmpl w:val="4BFC8DFC"/>
    <w:lvl w:ilvl="0">
      <w:start w:val="8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8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8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8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8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8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8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8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8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0" w15:restartNumberingAfterBreak="0">
    <w:nsid w:val="239670DC"/>
    <w:multiLevelType w:val="multilevel"/>
    <w:tmpl w:val="1436BE8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1" w15:restartNumberingAfterBreak="0">
    <w:nsid w:val="263F7ED7"/>
    <w:multiLevelType w:val="multilevel"/>
    <w:tmpl w:val="A2C6073A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2" w15:restartNumberingAfterBreak="0">
    <w:nsid w:val="276E72E2"/>
    <w:multiLevelType w:val="multilevel"/>
    <w:tmpl w:val="14CE791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3" w15:restartNumberingAfterBreak="0">
    <w:nsid w:val="2A2B64C8"/>
    <w:multiLevelType w:val="multilevel"/>
    <w:tmpl w:val="4C9EE24A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4" w15:restartNumberingAfterBreak="0">
    <w:nsid w:val="2B325D0E"/>
    <w:multiLevelType w:val="multilevel"/>
    <w:tmpl w:val="782EE61A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5" w15:restartNumberingAfterBreak="0">
    <w:nsid w:val="2C0A3B6F"/>
    <w:multiLevelType w:val="multilevel"/>
    <w:tmpl w:val="8AC4134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6" w15:restartNumberingAfterBreak="0">
    <w:nsid w:val="2E1B0F6E"/>
    <w:multiLevelType w:val="multilevel"/>
    <w:tmpl w:val="22A6B73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7" w15:restartNumberingAfterBreak="0">
    <w:nsid w:val="30E87BE0"/>
    <w:multiLevelType w:val="multilevel"/>
    <w:tmpl w:val="4B3EDC6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28" w15:restartNumberingAfterBreak="0">
    <w:nsid w:val="341E10F4"/>
    <w:multiLevelType w:val="multilevel"/>
    <w:tmpl w:val="4DDC5328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9" w15:restartNumberingAfterBreak="0">
    <w:nsid w:val="34265FEE"/>
    <w:multiLevelType w:val="multilevel"/>
    <w:tmpl w:val="DEF02ACA"/>
    <w:lvl w:ilvl="0">
      <w:start w:val="6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6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6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6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6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6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6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6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6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0" w15:restartNumberingAfterBreak="0">
    <w:nsid w:val="357D3204"/>
    <w:multiLevelType w:val="multilevel"/>
    <w:tmpl w:val="10BC5BB0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1" w15:restartNumberingAfterBreak="0">
    <w:nsid w:val="35820C69"/>
    <w:multiLevelType w:val="multilevel"/>
    <w:tmpl w:val="77AC6670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2" w15:restartNumberingAfterBreak="0">
    <w:nsid w:val="36EA75F1"/>
    <w:multiLevelType w:val="multilevel"/>
    <w:tmpl w:val="F956F8E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3" w15:restartNumberingAfterBreak="0">
    <w:nsid w:val="3B59016C"/>
    <w:multiLevelType w:val="multilevel"/>
    <w:tmpl w:val="9AE4AD44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4" w15:restartNumberingAfterBreak="0">
    <w:nsid w:val="3BB00402"/>
    <w:multiLevelType w:val="multilevel"/>
    <w:tmpl w:val="01EC1DB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5" w15:restartNumberingAfterBreak="0">
    <w:nsid w:val="3DD43B84"/>
    <w:multiLevelType w:val="multilevel"/>
    <w:tmpl w:val="0356690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6" w15:restartNumberingAfterBreak="0">
    <w:nsid w:val="3DF4056F"/>
    <w:multiLevelType w:val="multilevel"/>
    <w:tmpl w:val="4DC85134"/>
    <w:lvl w:ilvl="0">
      <w:start w:val="6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6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6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6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6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6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6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6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6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7" w15:restartNumberingAfterBreak="0">
    <w:nsid w:val="3F887E2C"/>
    <w:multiLevelType w:val="multilevel"/>
    <w:tmpl w:val="451CD8AC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8" w15:restartNumberingAfterBreak="0">
    <w:nsid w:val="44F64B5B"/>
    <w:multiLevelType w:val="multilevel"/>
    <w:tmpl w:val="4CDAC01E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9" w15:restartNumberingAfterBreak="0">
    <w:nsid w:val="467D6BA0"/>
    <w:multiLevelType w:val="multilevel"/>
    <w:tmpl w:val="37901246"/>
    <w:lvl w:ilvl="0">
      <w:start w:val="2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2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2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2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2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2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2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2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2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0" w15:restartNumberingAfterBreak="0">
    <w:nsid w:val="480E7652"/>
    <w:multiLevelType w:val="multilevel"/>
    <w:tmpl w:val="104A61E2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1" w15:restartNumberingAfterBreak="0">
    <w:nsid w:val="4ACF1CF6"/>
    <w:multiLevelType w:val="multilevel"/>
    <w:tmpl w:val="885E1A1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2" w15:restartNumberingAfterBreak="0">
    <w:nsid w:val="4C4403E5"/>
    <w:multiLevelType w:val="multilevel"/>
    <w:tmpl w:val="53A8D19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3" w15:restartNumberingAfterBreak="0">
    <w:nsid w:val="4C842B83"/>
    <w:multiLevelType w:val="multilevel"/>
    <w:tmpl w:val="15107768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4" w15:restartNumberingAfterBreak="0">
    <w:nsid w:val="4CF35C6E"/>
    <w:multiLevelType w:val="multilevel"/>
    <w:tmpl w:val="70A04C0E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5" w15:restartNumberingAfterBreak="0">
    <w:nsid w:val="4D545EB4"/>
    <w:multiLevelType w:val="multilevel"/>
    <w:tmpl w:val="C23628AC"/>
    <w:lvl w:ilvl="0">
      <w:start w:val="8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8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8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8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8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8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8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8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8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6" w15:restartNumberingAfterBreak="0">
    <w:nsid w:val="4D894F3C"/>
    <w:multiLevelType w:val="multilevel"/>
    <w:tmpl w:val="10FABCE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7" w15:restartNumberingAfterBreak="0">
    <w:nsid w:val="4EBF34A8"/>
    <w:multiLevelType w:val="multilevel"/>
    <w:tmpl w:val="89363F4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8" w15:restartNumberingAfterBreak="0">
    <w:nsid w:val="4F57757D"/>
    <w:multiLevelType w:val="multilevel"/>
    <w:tmpl w:val="2E8E856C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9" w15:restartNumberingAfterBreak="0">
    <w:nsid w:val="51015769"/>
    <w:multiLevelType w:val="multilevel"/>
    <w:tmpl w:val="2E168F18"/>
    <w:lvl w:ilvl="0">
      <w:start w:val="6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6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6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6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6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6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6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6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6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0" w15:restartNumberingAfterBreak="0">
    <w:nsid w:val="57FF08B9"/>
    <w:multiLevelType w:val="multilevel"/>
    <w:tmpl w:val="8446FE3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1" w15:restartNumberingAfterBreak="0">
    <w:nsid w:val="5B087E2B"/>
    <w:multiLevelType w:val="multilevel"/>
    <w:tmpl w:val="1C4E444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2" w15:restartNumberingAfterBreak="0">
    <w:nsid w:val="5BDF50CF"/>
    <w:multiLevelType w:val="multilevel"/>
    <w:tmpl w:val="CB760296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3" w15:restartNumberingAfterBreak="0">
    <w:nsid w:val="5DEC5FF8"/>
    <w:multiLevelType w:val="multilevel"/>
    <w:tmpl w:val="F95CEB1E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4" w15:restartNumberingAfterBreak="0">
    <w:nsid w:val="62371905"/>
    <w:multiLevelType w:val="multilevel"/>
    <w:tmpl w:val="010A473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5" w15:restartNumberingAfterBreak="0">
    <w:nsid w:val="62F75D5D"/>
    <w:multiLevelType w:val="multilevel"/>
    <w:tmpl w:val="F786954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6" w15:restartNumberingAfterBreak="0">
    <w:nsid w:val="63D12832"/>
    <w:multiLevelType w:val="multilevel"/>
    <w:tmpl w:val="9A02CA0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7" w15:restartNumberingAfterBreak="0">
    <w:nsid w:val="65890A60"/>
    <w:multiLevelType w:val="multilevel"/>
    <w:tmpl w:val="564E795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8" w15:restartNumberingAfterBreak="0">
    <w:nsid w:val="665462E4"/>
    <w:multiLevelType w:val="multilevel"/>
    <w:tmpl w:val="2A5A1494"/>
    <w:lvl w:ilvl="0">
      <w:start w:val="9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9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9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9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9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9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9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9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9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9" w15:restartNumberingAfterBreak="0">
    <w:nsid w:val="67D5188C"/>
    <w:multiLevelType w:val="multilevel"/>
    <w:tmpl w:val="D63C7C7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0" w15:restartNumberingAfterBreak="0">
    <w:nsid w:val="67EA5440"/>
    <w:multiLevelType w:val="multilevel"/>
    <w:tmpl w:val="AB463AF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61" w15:restartNumberingAfterBreak="0">
    <w:nsid w:val="6B526DF6"/>
    <w:multiLevelType w:val="multilevel"/>
    <w:tmpl w:val="AE32592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2" w15:restartNumberingAfterBreak="0">
    <w:nsid w:val="6D3F5D7C"/>
    <w:multiLevelType w:val="multilevel"/>
    <w:tmpl w:val="66680918"/>
    <w:lvl w:ilvl="0">
      <w:start w:val="12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2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2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2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2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2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2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2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2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3" w15:restartNumberingAfterBreak="0">
    <w:nsid w:val="6D4B2E91"/>
    <w:multiLevelType w:val="multilevel"/>
    <w:tmpl w:val="4E9C0A60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4" w15:restartNumberingAfterBreak="0">
    <w:nsid w:val="6E337880"/>
    <w:multiLevelType w:val="multilevel"/>
    <w:tmpl w:val="573047F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5" w15:restartNumberingAfterBreak="0">
    <w:nsid w:val="73611A45"/>
    <w:multiLevelType w:val="multilevel"/>
    <w:tmpl w:val="ED0447A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6" w15:restartNumberingAfterBreak="0">
    <w:nsid w:val="73A71D6B"/>
    <w:multiLevelType w:val="multilevel"/>
    <w:tmpl w:val="B584FA56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7" w15:restartNumberingAfterBreak="0">
    <w:nsid w:val="740412B1"/>
    <w:multiLevelType w:val="multilevel"/>
    <w:tmpl w:val="A63CD9F2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8" w15:restartNumberingAfterBreak="0">
    <w:nsid w:val="748D1132"/>
    <w:multiLevelType w:val="multilevel"/>
    <w:tmpl w:val="9A589FC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69" w15:restartNumberingAfterBreak="0">
    <w:nsid w:val="748E4E6B"/>
    <w:multiLevelType w:val="multilevel"/>
    <w:tmpl w:val="24B24366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0" w15:restartNumberingAfterBreak="0">
    <w:nsid w:val="74CD3611"/>
    <w:multiLevelType w:val="multilevel"/>
    <w:tmpl w:val="CBDAEB8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1" w15:restartNumberingAfterBreak="0">
    <w:nsid w:val="76060B35"/>
    <w:multiLevelType w:val="multilevel"/>
    <w:tmpl w:val="44865AD0"/>
    <w:lvl w:ilvl="0">
      <w:start w:val="10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0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0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0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0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0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0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0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0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2" w15:restartNumberingAfterBreak="0">
    <w:nsid w:val="769D2C0B"/>
    <w:multiLevelType w:val="multilevel"/>
    <w:tmpl w:val="AE9077E4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3" w15:restartNumberingAfterBreak="0">
    <w:nsid w:val="77EF5F17"/>
    <w:multiLevelType w:val="multilevel"/>
    <w:tmpl w:val="8F24BAE0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4" w15:restartNumberingAfterBreak="0">
    <w:nsid w:val="780B091E"/>
    <w:multiLevelType w:val="multilevel"/>
    <w:tmpl w:val="F2EC132C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5" w15:restartNumberingAfterBreak="0">
    <w:nsid w:val="7A1A1D2A"/>
    <w:multiLevelType w:val="multilevel"/>
    <w:tmpl w:val="0BB680D0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6" w15:restartNumberingAfterBreak="0">
    <w:nsid w:val="7AD20FD6"/>
    <w:multiLevelType w:val="multilevel"/>
    <w:tmpl w:val="4AC607C8"/>
    <w:lvl w:ilvl="0">
      <w:start w:val="5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5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5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5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5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5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5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5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5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7" w15:restartNumberingAfterBreak="0">
    <w:nsid w:val="7BCF03D4"/>
    <w:multiLevelType w:val="multilevel"/>
    <w:tmpl w:val="F8462A82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8" w15:restartNumberingAfterBreak="0">
    <w:nsid w:val="7CC72E71"/>
    <w:multiLevelType w:val="multilevel"/>
    <w:tmpl w:val="E8AA6F72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9" w15:restartNumberingAfterBreak="0">
    <w:nsid w:val="7D753629"/>
    <w:multiLevelType w:val="multilevel"/>
    <w:tmpl w:val="281871E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80" w15:restartNumberingAfterBreak="0">
    <w:nsid w:val="7EFA15D9"/>
    <w:multiLevelType w:val="multilevel"/>
    <w:tmpl w:val="BA26C7C6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81" w15:restartNumberingAfterBreak="0">
    <w:nsid w:val="7FC5747B"/>
    <w:multiLevelType w:val="multilevel"/>
    <w:tmpl w:val="BA225DB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num w:numId="1" w16cid:durableId="120076268">
    <w:abstractNumId w:val="4"/>
  </w:num>
  <w:num w:numId="2" w16cid:durableId="1009647882">
    <w:abstractNumId w:val="78"/>
  </w:num>
  <w:num w:numId="3" w16cid:durableId="52194225">
    <w:abstractNumId w:val="18"/>
  </w:num>
  <w:num w:numId="4" w16cid:durableId="1960524333">
    <w:abstractNumId w:val="68"/>
  </w:num>
  <w:num w:numId="5" w16cid:durableId="288708188">
    <w:abstractNumId w:val="9"/>
  </w:num>
  <w:num w:numId="6" w16cid:durableId="1203133672">
    <w:abstractNumId w:val="74"/>
  </w:num>
  <w:num w:numId="7" w16cid:durableId="144015312">
    <w:abstractNumId w:val="0"/>
  </w:num>
  <w:num w:numId="8" w16cid:durableId="2037582477">
    <w:abstractNumId w:val="10"/>
  </w:num>
  <w:num w:numId="9" w16cid:durableId="1677612053">
    <w:abstractNumId w:val="60"/>
  </w:num>
  <w:num w:numId="10" w16cid:durableId="191770468">
    <w:abstractNumId w:val="79"/>
  </w:num>
  <w:num w:numId="11" w16cid:durableId="2016758157">
    <w:abstractNumId w:val="73"/>
  </w:num>
  <w:num w:numId="12" w16cid:durableId="26830941">
    <w:abstractNumId w:val="44"/>
  </w:num>
  <w:num w:numId="13" w16cid:durableId="75904041">
    <w:abstractNumId w:val="32"/>
  </w:num>
  <w:num w:numId="14" w16cid:durableId="1445881558">
    <w:abstractNumId w:val="27"/>
  </w:num>
  <w:num w:numId="15" w16cid:durableId="1257517059">
    <w:abstractNumId w:val="50"/>
  </w:num>
  <w:num w:numId="16" w16cid:durableId="707071874">
    <w:abstractNumId w:val="14"/>
  </w:num>
  <w:num w:numId="17" w16cid:durableId="134613822">
    <w:abstractNumId w:val="34"/>
  </w:num>
  <w:num w:numId="18" w16cid:durableId="1577933924">
    <w:abstractNumId w:val="53"/>
  </w:num>
  <w:num w:numId="19" w16cid:durableId="21172436">
    <w:abstractNumId w:val="41"/>
  </w:num>
  <w:num w:numId="20" w16cid:durableId="645819534">
    <w:abstractNumId w:val="46"/>
  </w:num>
  <w:num w:numId="21" w16cid:durableId="984969030">
    <w:abstractNumId w:val="54"/>
  </w:num>
  <w:num w:numId="22" w16cid:durableId="677268191">
    <w:abstractNumId w:val="35"/>
  </w:num>
  <w:num w:numId="23" w16cid:durableId="1508059946">
    <w:abstractNumId w:val="70"/>
  </w:num>
  <w:num w:numId="24" w16cid:durableId="1468204538">
    <w:abstractNumId w:val="56"/>
  </w:num>
  <w:num w:numId="25" w16cid:durableId="1975868556">
    <w:abstractNumId w:val="40"/>
  </w:num>
  <w:num w:numId="26" w16cid:durableId="785660752">
    <w:abstractNumId w:val="30"/>
  </w:num>
  <w:num w:numId="27" w16cid:durableId="638264738">
    <w:abstractNumId w:val="5"/>
  </w:num>
  <w:num w:numId="28" w16cid:durableId="1778021475">
    <w:abstractNumId w:val="55"/>
  </w:num>
  <w:num w:numId="29" w16cid:durableId="1018235282">
    <w:abstractNumId w:val="6"/>
  </w:num>
  <w:num w:numId="30" w16cid:durableId="786894119">
    <w:abstractNumId w:val="38"/>
  </w:num>
  <w:num w:numId="31" w16cid:durableId="145712305">
    <w:abstractNumId w:val="12"/>
  </w:num>
  <w:num w:numId="32" w16cid:durableId="1579629373">
    <w:abstractNumId w:val="47"/>
  </w:num>
  <w:num w:numId="33" w16cid:durableId="1574124039">
    <w:abstractNumId w:val="81"/>
    <w:lvlOverride w:ilvl="0">
      <w:startOverride w:val="1"/>
    </w:lvlOverride>
  </w:num>
  <w:num w:numId="34" w16cid:durableId="1169251210">
    <w:abstractNumId w:val="81"/>
    <w:lvlOverride w:ilvl="0">
      <w:startOverride w:val="1"/>
    </w:lvlOverride>
  </w:num>
  <w:num w:numId="35" w16cid:durableId="977031088">
    <w:abstractNumId w:val="81"/>
    <w:lvlOverride w:ilvl="0">
      <w:startOverride w:val="1"/>
    </w:lvlOverride>
  </w:num>
  <w:num w:numId="36" w16cid:durableId="1910651036">
    <w:abstractNumId w:val="81"/>
    <w:lvlOverride w:ilvl="0">
      <w:startOverride w:val="1"/>
    </w:lvlOverride>
  </w:num>
  <w:num w:numId="37" w16cid:durableId="1262840041">
    <w:abstractNumId w:val="4"/>
  </w:num>
  <w:num w:numId="38" w16cid:durableId="884373256">
    <w:abstractNumId w:val="81"/>
    <w:lvlOverride w:ilvl="0">
      <w:startOverride w:val="1"/>
    </w:lvlOverride>
  </w:num>
  <w:num w:numId="39" w16cid:durableId="29036569">
    <w:abstractNumId w:val="4"/>
  </w:num>
  <w:num w:numId="40" w16cid:durableId="962535335">
    <w:abstractNumId w:val="81"/>
    <w:lvlOverride w:ilvl="0">
      <w:startOverride w:val="1"/>
    </w:lvlOverride>
  </w:num>
  <w:num w:numId="41" w16cid:durableId="1708338487">
    <w:abstractNumId w:val="4"/>
  </w:num>
  <w:num w:numId="42" w16cid:durableId="1956985616">
    <w:abstractNumId w:val="4"/>
  </w:num>
  <w:num w:numId="43" w16cid:durableId="1802380599">
    <w:abstractNumId w:val="81"/>
    <w:lvlOverride w:ilvl="0">
      <w:startOverride w:val="1"/>
    </w:lvlOverride>
  </w:num>
  <w:num w:numId="44" w16cid:durableId="1376659689">
    <w:abstractNumId w:val="39"/>
    <w:lvlOverride w:ilvl="0">
      <w:startOverride w:val="2"/>
    </w:lvlOverride>
  </w:num>
  <w:num w:numId="45" w16cid:durableId="265162648">
    <w:abstractNumId w:val="29"/>
    <w:lvlOverride w:ilvl="0">
      <w:startOverride w:val="6"/>
    </w:lvlOverride>
  </w:num>
  <w:num w:numId="46" w16cid:durableId="1444379173">
    <w:abstractNumId w:val="28"/>
    <w:lvlOverride w:ilvl="0">
      <w:startOverride w:val="7"/>
    </w:lvlOverride>
  </w:num>
  <w:num w:numId="47" w16cid:durableId="1161774711">
    <w:abstractNumId w:val="19"/>
    <w:lvlOverride w:ilvl="0">
      <w:startOverride w:val="8"/>
    </w:lvlOverride>
  </w:num>
  <w:num w:numId="48" w16cid:durableId="1682274015">
    <w:abstractNumId w:val="58"/>
    <w:lvlOverride w:ilvl="0">
      <w:startOverride w:val="9"/>
    </w:lvlOverride>
  </w:num>
  <w:num w:numId="49" w16cid:durableId="1993631234">
    <w:abstractNumId w:val="76"/>
    <w:lvlOverride w:ilvl="0">
      <w:startOverride w:val="5"/>
    </w:lvlOverride>
  </w:num>
  <w:num w:numId="50" w16cid:durableId="453059490">
    <w:abstractNumId w:val="81"/>
    <w:lvlOverride w:ilvl="0">
      <w:startOverride w:val="1"/>
    </w:lvlOverride>
  </w:num>
  <w:num w:numId="51" w16cid:durableId="2110809211">
    <w:abstractNumId w:val="76"/>
    <w:lvlOverride w:ilvl="0">
      <w:startOverride w:val="5"/>
    </w:lvlOverride>
  </w:num>
  <w:num w:numId="52" w16cid:durableId="803960545">
    <w:abstractNumId w:val="58"/>
    <w:lvlOverride w:ilvl="0">
      <w:startOverride w:val="9"/>
    </w:lvlOverride>
  </w:num>
  <w:num w:numId="53" w16cid:durableId="630792526">
    <w:abstractNumId w:val="71"/>
    <w:lvlOverride w:ilvl="0">
      <w:startOverride w:val="10"/>
    </w:lvlOverride>
  </w:num>
  <w:num w:numId="54" w16cid:durableId="1938059609">
    <w:abstractNumId w:val="62"/>
    <w:lvlOverride w:ilvl="0">
      <w:startOverride w:val="12"/>
    </w:lvlOverride>
  </w:num>
  <w:num w:numId="55" w16cid:durableId="1726368910">
    <w:abstractNumId w:val="81"/>
    <w:lvlOverride w:ilvl="0">
      <w:startOverride w:val="1"/>
    </w:lvlOverride>
  </w:num>
  <w:num w:numId="56" w16cid:durableId="871499163">
    <w:abstractNumId w:val="4"/>
  </w:num>
  <w:num w:numId="57" w16cid:durableId="998535538">
    <w:abstractNumId w:val="81"/>
    <w:lvlOverride w:ilvl="0">
      <w:startOverride w:val="1"/>
    </w:lvlOverride>
  </w:num>
  <w:num w:numId="58" w16cid:durableId="42406787">
    <w:abstractNumId w:val="4"/>
  </w:num>
  <w:num w:numId="59" w16cid:durableId="185101698">
    <w:abstractNumId w:val="21"/>
    <w:lvlOverride w:ilvl="0">
      <w:startOverride w:val="1"/>
    </w:lvlOverride>
  </w:num>
  <w:num w:numId="60" w16cid:durableId="1364355952">
    <w:abstractNumId w:val="21"/>
    <w:lvlOverride w:ilvl="0">
      <w:startOverride w:val="1"/>
    </w:lvlOverride>
  </w:num>
  <w:num w:numId="61" w16cid:durableId="1933320248">
    <w:abstractNumId w:val="78"/>
  </w:num>
  <w:num w:numId="62" w16cid:durableId="76051622">
    <w:abstractNumId w:val="21"/>
    <w:lvlOverride w:ilvl="0">
      <w:startOverride w:val="1"/>
    </w:lvlOverride>
  </w:num>
  <w:num w:numId="63" w16cid:durableId="80181961">
    <w:abstractNumId w:val="78"/>
  </w:num>
  <w:num w:numId="64" w16cid:durableId="1744792633">
    <w:abstractNumId w:val="21"/>
    <w:lvlOverride w:ilvl="0">
      <w:startOverride w:val="1"/>
    </w:lvlOverride>
  </w:num>
  <w:num w:numId="65" w16cid:durableId="776677806">
    <w:abstractNumId w:val="78"/>
  </w:num>
  <w:num w:numId="66" w16cid:durableId="1641381144">
    <w:abstractNumId w:val="78"/>
  </w:num>
  <w:num w:numId="67" w16cid:durableId="161896175">
    <w:abstractNumId w:val="21"/>
    <w:lvlOverride w:ilvl="0">
      <w:startOverride w:val="1"/>
    </w:lvlOverride>
  </w:num>
  <w:num w:numId="68" w16cid:durableId="213583881">
    <w:abstractNumId w:val="63"/>
    <w:lvlOverride w:ilvl="0">
      <w:startOverride w:val="7"/>
    </w:lvlOverride>
  </w:num>
  <w:num w:numId="69" w16cid:durableId="1749424921">
    <w:abstractNumId w:val="75"/>
    <w:lvlOverride w:ilvl="0">
      <w:startOverride w:val="11"/>
    </w:lvlOverride>
  </w:num>
  <w:num w:numId="70" w16cid:durableId="2079277988">
    <w:abstractNumId w:val="21"/>
    <w:lvlOverride w:ilvl="0">
      <w:startOverride w:val="1"/>
    </w:lvlOverride>
  </w:num>
  <w:num w:numId="71" w16cid:durableId="1193616261">
    <w:abstractNumId w:val="21"/>
    <w:lvlOverride w:ilvl="0">
      <w:startOverride w:val="1"/>
    </w:lvlOverride>
  </w:num>
  <w:num w:numId="72" w16cid:durableId="1394617749">
    <w:abstractNumId w:val="21"/>
    <w:lvlOverride w:ilvl="0">
      <w:startOverride w:val="1"/>
    </w:lvlOverride>
  </w:num>
  <w:num w:numId="73" w16cid:durableId="1534422289">
    <w:abstractNumId w:val="78"/>
  </w:num>
  <w:num w:numId="74" w16cid:durableId="473722322">
    <w:abstractNumId w:val="21"/>
    <w:lvlOverride w:ilvl="0">
      <w:startOverride w:val="1"/>
    </w:lvlOverride>
  </w:num>
  <w:num w:numId="75" w16cid:durableId="398213769">
    <w:abstractNumId w:val="78"/>
  </w:num>
  <w:num w:numId="76" w16cid:durableId="1181048088">
    <w:abstractNumId w:val="8"/>
    <w:lvlOverride w:ilvl="0">
      <w:startOverride w:val="1"/>
    </w:lvlOverride>
  </w:num>
  <w:num w:numId="77" w16cid:durableId="451363614">
    <w:abstractNumId w:val="8"/>
    <w:lvlOverride w:ilvl="0">
      <w:startOverride w:val="1"/>
    </w:lvlOverride>
  </w:num>
  <w:num w:numId="78" w16cid:durableId="325287747">
    <w:abstractNumId w:val="18"/>
  </w:num>
  <w:num w:numId="79" w16cid:durableId="1495291550">
    <w:abstractNumId w:val="8"/>
    <w:lvlOverride w:ilvl="0">
      <w:startOverride w:val="1"/>
    </w:lvlOverride>
  </w:num>
  <w:num w:numId="80" w16cid:durableId="676540631">
    <w:abstractNumId w:val="18"/>
  </w:num>
  <w:num w:numId="81" w16cid:durableId="1142432176">
    <w:abstractNumId w:val="18"/>
  </w:num>
  <w:num w:numId="82" w16cid:durableId="229661001">
    <w:abstractNumId w:val="8"/>
    <w:lvlOverride w:ilvl="0">
      <w:startOverride w:val="1"/>
    </w:lvlOverride>
  </w:num>
  <w:num w:numId="83" w16cid:durableId="1365860762">
    <w:abstractNumId w:val="36"/>
    <w:lvlOverride w:ilvl="0">
      <w:startOverride w:val="6"/>
    </w:lvlOverride>
  </w:num>
  <w:num w:numId="84" w16cid:durableId="144517384">
    <w:abstractNumId w:val="11"/>
    <w:lvlOverride w:ilvl="0">
      <w:startOverride w:val="11"/>
    </w:lvlOverride>
  </w:num>
  <w:num w:numId="85" w16cid:durableId="1529367836">
    <w:abstractNumId w:val="8"/>
    <w:lvlOverride w:ilvl="0">
      <w:startOverride w:val="1"/>
    </w:lvlOverride>
  </w:num>
  <w:num w:numId="86" w16cid:durableId="2013752172">
    <w:abstractNumId w:val="8"/>
    <w:lvlOverride w:ilvl="0">
      <w:startOverride w:val="1"/>
    </w:lvlOverride>
  </w:num>
  <w:num w:numId="87" w16cid:durableId="2094426948">
    <w:abstractNumId w:val="8"/>
    <w:lvlOverride w:ilvl="0">
      <w:startOverride w:val="1"/>
    </w:lvlOverride>
  </w:num>
  <w:num w:numId="88" w16cid:durableId="1381056704">
    <w:abstractNumId w:val="18"/>
  </w:num>
  <w:num w:numId="89" w16cid:durableId="551118518">
    <w:abstractNumId w:val="8"/>
    <w:lvlOverride w:ilvl="0">
      <w:startOverride w:val="1"/>
    </w:lvlOverride>
  </w:num>
  <w:num w:numId="90" w16cid:durableId="155728502">
    <w:abstractNumId w:val="18"/>
  </w:num>
  <w:num w:numId="91" w16cid:durableId="651566782">
    <w:abstractNumId w:val="7"/>
    <w:lvlOverride w:ilvl="0">
      <w:startOverride w:val="1"/>
    </w:lvlOverride>
  </w:num>
  <w:num w:numId="92" w16cid:durableId="674957645">
    <w:abstractNumId w:val="7"/>
    <w:lvlOverride w:ilvl="0">
      <w:startOverride w:val="1"/>
    </w:lvlOverride>
  </w:num>
  <w:num w:numId="93" w16cid:durableId="193738030">
    <w:abstractNumId w:val="68"/>
  </w:num>
  <w:num w:numId="94" w16cid:durableId="26755737">
    <w:abstractNumId w:val="7"/>
    <w:lvlOverride w:ilvl="0">
      <w:startOverride w:val="1"/>
    </w:lvlOverride>
  </w:num>
  <w:num w:numId="95" w16cid:durableId="1089086788">
    <w:abstractNumId w:val="68"/>
  </w:num>
  <w:num w:numId="96" w16cid:durableId="964042178">
    <w:abstractNumId w:val="7"/>
    <w:lvlOverride w:ilvl="0">
      <w:startOverride w:val="1"/>
    </w:lvlOverride>
  </w:num>
  <w:num w:numId="97" w16cid:durableId="426851690">
    <w:abstractNumId w:val="49"/>
    <w:lvlOverride w:ilvl="0">
      <w:startOverride w:val="6"/>
    </w:lvlOverride>
  </w:num>
  <w:num w:numId="98" w16cid:durableId="1979144330">
    <w:abstractNumId w:val="48"/>
    <w:lvlOverride w:ilvl="0">
      <w:startOverride w:val="11"/>
    </w:lvlOverride>
  </w:num>
  <w:num w:numId="99" w16cid:durableId="1075588941">
    <w:abstractNumId w:val="7"/>
    <w:lvlOverride w:ilvl="0">
      <w:startOverride w:val="1"/>
    </w:lvlOverride>
  </w:num>
  <w:num w:numId="100" w16cid:durableId="872689862">
    <w:abstractNumId w:val="7"/>
    <w:lvlOverride w:ilvl="0">
      <w:startOverride w:val="1"/>
    </w:lvlOverride>
  </w:num>
  <w:num w:numId="101" w16cid:durableId="1039671947">
    <w:abstractNumId w:val="7"/>
    <w:lvlOverride w:ilvl="0">
      <w:startOverride w:val="1"/>
    </w:lvlOverride>
  </w:num>
  <w:num w:numId="102" w16cid:durableId="148059518">
    <w:abstractNumId w:val="68"/>
  </w:num>
  <w:num w:numId="103" w16cid:durableId="1801067902">
    <w:abstractNumId w:val="7"/>
    <w:lvlOverride w:ilvl="0">
      <w:startOverride w:val="1"/>
    </w:lvlOverride>
  </w:num>
  <w:num w:numId="104" w16cid:durableId="2012100964">
    <w:abstractNumId w:val="68"/>
  </w:num>
  <w:num w:numId="105" w16cid:durableId="591166155">
    <w:abstractNumId w:val="80"/>
    <w:lvlOverride w:ilvl="0">
      <w:startOverride w:val="1"/>
    </w:lvlOverride>
  </w:num>
  <w:num w:numId="106" w16cid:durableId="218782896">
    <w:abstractNumId w:val="80"/>
    <w:lvlOverride w:ilvl="0">
      <w:startOverride w:val="1"/>
    </w:lvlOverride>
  </w:num>
  <w:num w:numId="107" w16cid:durableId="511574906">
    <w:abstractNumId w:val="9"/>
  </w:num>
  <w:num w:numId="108" w16cid:durableId="674113501">
    <w:abstractNumId w:val="80"/>
    <w:lvlOverride w:ilvl="0">
      <w:startOverride w:val="1"/>
    </w:lvlOverride>
  </w:num>
  <w:num w:numId="109" w16cid:durableId="391853364">
    <w:abstractNumId w:val="9"/>
  </w:num>
  <w:num w:numId="110" w16cid:durableId="2070809830">
    <w:abstractNumId w:val="9"/>
  </w:num>
  <w:num w:numId="111" w16cid:durableId="2131625852">
    <w:abstractNumId w:val="9"/>
  </w:num>
  <w:num w:numId="112" w16cid:durableId="1866403017">
    <w:abstractNumId w:val="80"/>
    <w:lvlOverride w:ilvl="0">
      <w:startOverride w:val="1"/>
    </w:lvlOverride>
  </w:num>
  <w:num w:numId="113" w16cid:durableId="1972789027">
    <w:abstractNumId w:val="69"/>
    <w:lvlOverride w:ilvl="0">
      <w:startOverride w:val="7"/>
    </w:lvlOverride>
  </w:num>
  <w:num w:numId="114" w16cid:durableId="42874300">
    <w:abstractNumId w:val="23"/>
    <w:lvlOverride w:ilvl="0">
      <w:startOverride w:val="11"/>
    </w:lvlOverride>
  </w:num>
  <w:num w:numId="115" w16cid:durableId="1758088802">
    <w:abstractNumId w:val="80"/>
    <w:lvlOverride w:ilvl="0">
      <w:startOverride w:val="1"/>
    </w:lvlOverride>
  </w:num>
  <w:num w:numId="116" w16cid:durableId="1296444812">
    <w:abstractNumId w:val="80"/>
    <w:lvlOverride w:ilvl="0">
      <w:startOverride w:val="1"/>
    </w:lvlOverride>
  </w:num>
  <w:num w:numId="117" w16cid:durableId="1962376426">
    <w:abstractNumId w:val="80"/>
    <w:lvlOverride w:ilvl="0">
      <w:startOverride w:val="1"/>
    </w:lvlOverride>
  </w:num>
  <w:num w:numId="118" w16cid:durableId="1289777172">
    <w:abstractNumId w:val="9"/>
  </w:num>
  <w:num w:numId="119" w16cid:durableId="354818233">
    <w:abstractNumId w:val="9"/>
  </w:num>
  <w:num w:numId="120" w16cid:durableId="2130121762">
    <w:abstractNumId w:val="80"/>
    <w:lvlOverride w:ilvl="0">
      <w:startOverride w:val="1"/>
    </w:lvlOverride>
  </w:num>
  <w:num w:numId="121" w16cid:durableId="1410930282">
    <w:abstractNumId w:val="9"/>
  </w:num>
  <w:num w:numId="122" w16cid:durableId="1843858643">
    <w:abstractNumId w:val="74"/>
  </w:num>
  <w:num w:numId="123" w16cid:durableId="1638335802">
    <w:abstractNumId w:val="52"/>
    <w:lvlOverride w:ilvl="0">
      <w:startOverride w:val="1"/>
    </w:lvlOverride>
  </w:num>
  <w:num w:numId="124" w16cid:durableId="229735990">
    <w:abstractNumId w:val="52"/>
    <w:lvlOverride w:ilvl="0">
      <w:startOverride w:val="1"/>
    </w:lvlOverride>
  </w:num>
  <w:num w:numId="125" w16cid:durableId="1807509698">
    <w:abstractNumId w:val="74"/>
  </w:num>
  <w:num w:numId="126" w16cid:durableId="1228422739">
    <w:abstractNumId w:val="52"/>
    <w:lvlOverride w:ilvl="0">
      <w:startOverride w:val="1"/>
    </w:lvlOverride>
  </w:num>
  <w:num w:numId="127" w16cid:durableId="78064427">
    <w:abstractNumId w:val="74"/>
  </w:num>
  <w:num w:numId="128" w16cid:durableId="1260676290">
    <w:abstractNumId w:val="74"/>
  </w:num>
  <w:num w:numId="129" w16cid:durableId="2069843825">
    <w:abstractNumId w:val="52"/>
    <w:lvlOverride w:ilvl="0">
      <w:startOverride w:val="1"/>
    </w:lvlOverride>
  </w:num>
  <w:num w:numId="130" w16cid:durableId="1213495214">
    <w:abstractNumId w:val="45"/>
    <w:lvlOverride w:ilvl="0">
      <w:startOverride w:val="8"/>
    </w:lvlOverride>
  </w:num>
  <w:num w:numId="131" w16cid:durableId="1490366317">
    <w:abstractNumId w:val="52"/>
    <w:lvlOverride w:ilvl="0">
      <w:startOverride w:val="1"/>
    </w:lvlOverride>
  </w:num>
  <w:num w:numId="132" w16cid:durableId="1268388142">
    <w:abstractNumId w:val="52"/>
    <w:lvlOverride w:ilvl="0">
      <w:startOverride w:val="1"/>
    </w:lvlOverride>
  </w:num>
  <w:num w:numId="133" w16cid:durableId="1155031881">
    <w:abstractNumId w:val="52"/>
    <w:lvlOverride w:ilvl="0">
      <w:startOverride w:val="1"/>
    </w:lvlOverride>
  </w:num>
  <w:num w:numId="134" w16cid:durableId="1099135320">
    <w:abstractNumId w:val="74"/>
  </w:num>
  <w:num w:numId="135" w16cid:durableId="1909807228">
    <w:abstractNumId w:val="52"/>
    <w:lvlOverride w:ilvl="0">
      <w:startOverride w:val="1"/>
    </w:lvlOverride>
  </w:num>
  <w:num w:numId="136" w16cid:durableId="1200702792">
    <w:abstractNumId w:val="74"/>
  </w:num>
  <w:num w:numId="137" w16cid:durableId="2077436733">
    <w:abstractNumId w:val="66"/>
    <w:lvlOverride w:ilvl="0">
      <w:startOverride w:val="1"/>
    </w:lvlOverride>
  </w:num>
  <w:num w:numId="138" w16cid:durableId="2032103284">
    <w:abstractNumId w:val="66"/>
    <w:lvlOverride w:ilvl="0">
      <w:startOverride w:val="1"/>
    </w:lvlOverride>
  </w:num>
  <w:num w:numId="139" w16cid:durableId="1059786186">
    <w:abstractNumId w:val="0"/>
  </w:num>
  <w:num w:numId="140" w16cid:durableId="566571510">
    <w:abstractNumId w:val="66"/>
    <w:lvlOverride w:ilvl="0">
      <w:startOverride w:val="1"/>
    </w:lvlOverride>
  </w:num>
  <w:num w:numId="141" w16cid:durableId="1901789746">
    <w:abstractNumId w:val="0"/>
  </w:num>
  <w:num w:numId="142" w16cid:durableId="1402479957">
    <w:abstractNumId w:val="66"/>
    <w:lvlOverride w:ilvl="0">
      <w:startOverride w:val="1"/>
    </w:lvlOverride>
  </w:num>
  <w:num w:numId="143" w16cid:durableId="639655130">
    <w:abstractNumId w:val="31"/>
    <w:lvlOverride w:ilvl="0">
      <w:startOverride w:val="7"/>
    </w:lvlOverride>
  </w:num>
  <w:num w:numId="144" w16cid:durableId="1445230861">
    <w:abstractNumId w:val="66"/>
    <w:lvlOverride w:ilvl="0">
      <w:startOverride w:val="1"/>
    </w:lvlOverride>
  </w:num>
  <w:num w:numId="145" w16cid:durableId="374089731">
    <w:abstractNumId w:val="66"/>
    <w:lvlOverride w:ilvl="0">
      <w:startOverride w:val="1"/>
    </w:lvlOverride>
  </w:num>
  <w:num w:numId="146" w16cid:durableId="1117213833">
    <w:abstractNumId w:val="66"/>
    <w:lvlOverride w:ilvl="0">
      <w:startOverride w:val="1"/>
    </w:lvlOverride>
  </w:num>
  <w:num w:numId="147" w16cid:durableId="1912345095">
    <w:abstractNumId w:val="0"/>
  </w:num>
  <w:num w:numId="148" w16cid:durableId="873466139">
    <w:abstractNumId w:val="66"/>
    <w:lvlOverride w:ilvl="0">
      <w:startOverride w:val="1"/>
    </w:lvlOverride>
  </w:num>
  <w:num w:numId="149" w16cid:durableId="1779793437">
    <w:abstractNumId w:val="0"/>
  </w:num>
  <w:num w:numId="150" w16cid:durableId="589703266">
    <w:abstractNumId w:val="3"/>
    <w:lvlOverride w:ilvl="0">
      <w:startOverride w:val="1"/>
    </w:lvlOverride>
  </w:num>
  <w:num w:numId="151" w16cid:durableId="884298786">
    <w:abstractNumId w:val="3"/>
    <w:lvlOverride w:ilvl="0">
      <w:startOverride w:val="1"/>
    </w:lvlOverride>
  </w:num>
  <w:num w:numId="152" w16cid:durableId="1861699363">
    <w:abstractNumId w:val="10"/>
  </w:num>
  <w:num w:numId="153" w16cid:durableId="1432511099">
    <w:abstractNumId w:val="3"/>
    <w:lvlOverride w:ilvl="0">
      <w:startOverride w:val="1"/>
    </w:lvlOverride>
  </w:num>
  <w:num w:numId="154" w16cid:durableId="752435945">
    <w:abstractNumId w:val="10"/>
  </w:num>
  <w:num w:numId="155" w16cid:durableId="544486649">
    <w:abstractNumId w:val="3"/>
    <w:lvlOverride w:ilvl="0">
      <w:startOverride w:val="1"/>
    </w:lvlOverride>
  </w:num>
  <w:num w:numId="156" w16cid:durableId="742457478">
    <w:abstractNumId w:val="43"/>
    <w:lvlOverride w:ilvl="0">
      <w:startOverride w:val="7"/>
    </w:lvlOverride>
  </w:num>
  <w:num w:numId="157" w16cid:durableId="832522996">
    <w:abstractNumId w:val="3"/>
    <w:lvlOverride w:ilvl="0">
      <w:startOverride w:val="1"/>
    </w:lvlOverride>
  </w:num>
  <w:num w:numId="158" w16cid:durableId="715665586">
    <w:abstractNumId w:val="3"/>
    <w:lvlOverride w:ilvl="0">
      <w:startOverride w:val="1"/>
    </w:lvlOverride>
  </w:num>
  <w:num w:numId="159" w16cid:durableId="1265259806">
    <w:abstractNumId w:val="3"/>
    <w:lvlOverride w:ilvl="0">
      <w:startOverride w:val="1"/>
    </w:lvlOverride>
  </w:num>
  <w:num w:numId="160" w16cid:durableId="1520973537">
    <w:abstractNumId w:val="10"/>
  </w:num>
  <w:num w:numId="161" w16cid:durableId="1261642206">
    <w:abstractNumId w:val="3"/>
    <w:lvlOverride w:ilvl="0">
      <w:startOverride w:val="1"/>
    </w:lvlOverride>
  </w:num>
  <w:num w:numId="162" w16cid:durableId="486633291">
    <w:abstractNumId w:val="10"/>
  </w:num>
  <w:num w:numId="163" w16cid:durableId="708529957">
    <w:abstractNumId w:val="51"/>
    <w:lvlOverride w:ilvl="0">
      <w:startOverride w:val="1"/>
    </w:lvlOverride>
  </w:num>
  <w:num w:numId="164" w16cid:durableId="589702668">
    <w:abstractNumId w:val="51"/>
    <w:lvlOverride w:ilvl="0">
      <w:startOverride w:val="1"/>
    </w:lvlOverride>
  </w:num>
  <w:num w:numId="165" w16cid:durableId="1096905487">
    <w:abstractNumId w:val="60"/>
  </w:num>
  <w:num w:numId="166" w16cid:durableId="398334656">
    <w:abstractNumId w:val="51"/>
    <w:lvlOverride w:ilvl="0">
      <w:startOverride w:val="1"/>
    </w:lvlOverride>
  </w:num>
  <w:num w:numId="167" w16cid:durableId="1992637406">
    <w:abstractNumId w:val="60"/>
  </w:num>
  <w:num w:numId="168" w16cid:durableId="226262738">
    <w:abstractNumId w:val="60"/>
  </w:num>
  <w:num w:numId="169" w16cid:durableId="1353724768">
    <w:abstractNumId w:val="51"/>
    <w:lvlOverride w:ilvl="0">
      <w:startOverride w:val="1"/>
    </w:lvlOverride>
  </w:num>
  <w:num w:numId="170" w16cid:durableId="791478728">
    <w:abstractNumId w:val="33"/>
    <w:lvlOverride w:ilvl="0">
      <w:startOverride w:val="7"/>
    </w:lvlOverride>
  </w:num>
  <w:num w:numId="171" w16cid:durableId="11688537">
    <w:abstractNumId w:val="51"/>
    <w:lvlOverride w:ilvl="0">
      <w:startOverride w:val="1"/>
    </w:lvlOverride>
  </w:num>
  <w:num w:numId="172" w16cid:durableId="111363656">
    <w:abstractNumId w:val="51"/>
    <w:lvlOverride w:ilvl="0">
      <w:startOverride w:val="1"/>
    </w:lvlOverride>
  </w:num>
  <w:num w:numId="173" w16cid:durableId="1131216933">
    <w:abstractNumId w:val="51"/>
    <w:lvlOverride w:ilvl="0">
      <w:startOverride w:val="1"/>
    </w:lvlOverride>
  </w:num>
  <w:num w:numId="174" w16cid:durableId="1870989960">
    <w:abstractNumId w:val="60"/>
  </w:num>
  <w:num w:numId="175" w16cid:durableId="486289445">
    <w:abstractNumId w:val="51"/>
    <w:lvlOverride w:ilvl="0">
      <w:startOverride w:val="1"/>
    </w:lvlOverride>
  </w:num>
  <w:num w:numId="176" w16cid:durableId="566767019">
    <w:abstractNumId w:val="60"/>
  </w:num>
  <w:num w:numId="177" w16cid:durableId="87847319">
    <w:abstractNumId w:val="64"/>
    <w:lvlOverride w:ilvl="0">
      <w:startOverride w:val="1"/>
    </w:lvlOverride>
  </w:num>
  <w:num w:numId="178" w16cid:durableId="1416974970">
    <w:abstractNumId w:val="64"/>
    <w:lvlOverride w:ilvl="0">
      <w:startOverride w:val="1"/>
    </w:lvlOverride>
  </w:num>
  <w:num w:numId="179" w16cid:durableId="2076925630">
    <w:abstractNumId w:val="79"/>
  </w:num>
  <w:num w:numId="180" w16cid:durableId="1408068594">
    <w:abstractNumId w:val="64"/>
    <w:lvlOverride w:ilvl="0">
      <w:startOverride w:val="1"/>
    </w:lvlOverride>
  </w:num>
  <w:num w:numId="181" w16cid:durableId="1124881562">
    <w:abstractNumId w:val="79"/>
  </w:num>
  <w:num w:numId="182" w16cid:durableId="1187134798">
    <w:abstractNumId w:val="79"/>
  </w:num>
  <w:num w:numId="183" w16cid:durableId="998654718">
    <w:abstractNumId w:val="79"/>
  </w:num>
  <w:num w:numId="184" w16cid:durableId="1655451991">
    <w:abstractNumId w:val="79"/>
  </w:num>
  <w:num w:numId="185" w16cid:durableId="1145243280">
    <w:abstractNumId w:val="64"/>
    <w:lvlOverride w:ilvl="0">
      <w:startOverride w:val="1"/>
    </w:lvlOverride>
  </w:num>
  <w:num w:numId="186" w16cid:durableId="152724607">
    <w:abstractNumId w:val="64"/>
    <w:lvlOverride w:ilvl="0">
      <w:startOverride w:val="1"/>
    </w:lvlOverride>
  </w:num>
  <w:num w:numId="187" w16cid:durableId="1816794171">
    <w:abstractNumId w:val="64"/>
    <w:lvlOverride w:ilvl="0">
      <w:startOverride w:val="1"/>
    </w:lvlOverride>
  </w:num>
  <w:num w:numId="188" w16cid:durableId="1060713676">
    <w:abstractNumId w:val="64"/>
    <w:lvlOverride w:ilvl="0">
      <w:startOverride w:val="1"/>
    </w:lvlOverride>
  </w:num>
  <w:num w:numId="189" w16cid:durableId="2138792678">
    <w:abstractNumId w:val="79"/>
  </w:num>
  <w:num w:numId="190" w16cid:durableId="655915821">
    <w:abstractNumId w:val="64"/>
    <w:lvlOverride w:ilvl="0">
      <w:startOverride w:val="1"/>
    </w:lvlOverride>
  </w:num>
  <w:num w:numId="191" w16cid:durableId="2023849834">
    <w:abstractNumId w:val="79"/>
  </w:num>
  <w:num w:numId="192" w16cid:durableId="505636721">
    <w:abstractNumId w:val="1"/>
    <w:lvlOverride w:ilvl="0">
      <w:startOverride w:val="1"/>
    </w:lvlOverride>
  </w:num>
  <w:num w:numId="193" w16cid:durableId="583300889">
    <w:abstractNumId w:val="1"/>
    <w:lvlOverride w:ilvl="0">
      <w:startOverride w:val="1"/>
    </w:lvlOverride>
  </w:num>
  <w:num w:numId="194" w16cid:durableId="1906525671">
    <w:abstractNumId w:val="73"/>
  </w:num>
  <w:num w:numId="195" w16cid:durableId="1134562943">
    <w:abstractNumId w:val="1"/>
    <w:lvlOverride w:ilvl="0">
      <w:startOverride w:val="1"/>
    </w:lvlOverride>
  </w:num>
  <w:num w:numId="196" w16cid:durableId="722289589">
    <w:abstractNumId w:val="1"/>
    <w:lvlOverride w:ilvl="0">
      <w:startOverride w:val="1"/>
    </w:lvlOverride>
  </w:num>
  <w:num w:numId="197" w16cid:durableId="2095079953">
    <w:abstractNumId w:val="1"/>
    <w:lvlOverride w:ilvl="0">
      <w:startOverride w:val="1"/>
    </w:lvlOverride>
  </w:num>
  <w:num w:numId="198" w16cid:durableId="1856075298">
    <w:abstractNumId w:val="1"/>
    <w:lvlOverride w:ilvl="0">
      <w:startOverride w:val="1"/>
    </w:lvlOverride>
  </w:num>
  <w:num w:numId="199" w16cid:durableId="1012147324">
    <w:abstractNumId w:val="1"/>
    <w:lvlOverride w:ilvl="0">
      <w:startOverride w:val="1"/>
    </w:lvlOverride>
  </w:num>
  <w:num w:numId="200" w16cid:durableId="313264567">
    <w:abstractNumId w:val="73"/>
  </w:num>
  <w:num w:numId="201" w16cid:durableId="1717660968">
    <w:abstractNumId w:val="1"/>
    <w:lvlOverride w:ilvl="0">
      <w:startOverride w:val="1"/>
    </w:lvlOverride>
  </w:num>
  <w:num w:numId="202" w16cid:durableId="270286936">
    <w:abstractNumId w:val="73"/>
  </w:num>
  <w:num w:numId="203" w16cid:durableId="1264998935">
    <w:abstractNumId w:val="77"/>
    <w:lvlOverride w:ilvl="0">
      <w:startOverride w:val="1"/>
    </w:lvlOverride>
  </w:num>
  <w:num w:numId="204" w16cid:durableId="1900096725">
    <w:abstractNumId w:val="77"/>
    <w:lvlOverride w:ilvl="0">
      <w:startOverride w:val="1"/>
    </w:lvlOverride>
  </w:num>
  <w:num w:numId="205" w16cid:durableId="2111967036">
    <w:abstractNumId w:val="44"/>
  </w:num>
  <w:num w:numId="206" w16cid:durableId="2073001188">
    <w:abstractNumId w:val="77"/>
    <w:lvlOverride w:ilvl="0">
      <w:startOverride w:val="1"/>
    </w:lvlOverride>
  </w:num>
  <w:num w:numId="207" w16cid:durableId="195698487">
    <w:abstractNumId w:val="44"/>
  </w:num>
  <w:num w:numId="208" w16cid:durableId="1852255335">
    <w:abstractNumId w:val="77"/>
    <w:lvlOverride w:ilvl="0">
      <w:startOverride w:val="1"/>
    </w:lvlOverride>
  </w:num>
  <w:num w:numId="209" w16cid:durableId="1808739699">
    <w:abstractNumId w:val="77"/>
    <w:lvlOverride w:ilvl="0">
      <w:startOverride w:val="1"/>
    </w:lvlOverride>
  </w:num>
  <w:num w:numId="210" w16cid:durableId="1800607460">
    <w:abstractNumId w:val="77"/>
    <w:lvlOverride w:ilvl="0">
      <w:startOverride w:val="1"/>
    </w:lvlOverride>
  </w:num>
  <w:num w:numId="211" w16cid:durableId="261962164">
    <w:abstractNumId w:val="77"/>
    <w:lvlOverride w:ilvl="0">
      <w:startOverride w:val="1"/>
    </w:lvlOverride>
  </w:num>
  <w:num w:numId="212" w16cid:durableId="1927610666">
    <w:abstractNumId w:val="77"/>
    <w:lvlOverride w:ilvl="0">
      <w:startOverride w:val="1"/>
    </w:lvlOverride>
  </w:num>
  <w:num w:numId="213" w16cid:durableId="840580883">
    <w:abstractNumId w:val="44"/>
  </w:num>
  <w:num w:numId="214" w16cid:durableId="723064723">
    <w:abstractNumId w:val="65"/>
    <w:lvlOverride w:ilvl="0">
      <w:startOverride w:val="1"/>
    </w:lvlOverride>
  </w:num>
  <w:num w:numId="215" w16cid:durableId="1125276079">
    <w:abstractNumId w:val="65"/>
    <w:lvlOverride w:ilvl="0">
      <w:startOverride w:val="1"/>
    </w:lvlOverride>
  </w:num>
  <w:num w:numId="216" w16cid:durableId="1040475131">
    <w:abstractNumId w:val="65"/>
    <w:lvlOverride w:ilvl="0">
      <w:startOverride w:val="1"/>
    </w:lvlOverride>
  </w:num>
  <w:num w:numId="217" w16cid:durableId="1987202249">
    <w:abstractNumId w:val="32"/>
  </w:num>
  <w:num w:numId="218" w16cid:durableId="1046489395">
    <w:abstractNumId w:val="65"/>
    <w:lvlOverride w:ilvl="0">
      <w:startOverride w:val="1"/>
    </w:lvlOverride>
  </w:num>
  <w:num w:numId="219" w16cid:durableId="1507331984">
    <w:abstractNumId w:val="65"/>
    <w:lvlOverride w:ilvl="0">
      <w:startOverride w:val="1"/>
    </w:lvlOverride>
  </w:num>
  <w:num w:numId="220" w16cid:durableId="1244871014">
    <w:abstractNumId w:val="65"/>
    <w:lvlOverride w:ilvl="0">
      <w:startOverride w:val="1"/>
    </w:lvlOverride>
  </w:num>
  <w:num w:numId="221" w16cid:durableId="1167089055">
    <w:abstractNumId w:val="65"/>
    <w:lvlOverride w:ilvl="0">
      <w:startOverride w:val="1"/>
    </w:lvlOverride>
  </w:num>
  <w:num w:numId="222" w16cid:durableId="1302342930">
    <w:abstractNumId w:val="65"/>
    <w:lvlOverride w:ilvl="0">
      <w:startOverride w:val="1"/>
    </w:lvlOverride>
  </w:num>
  <w:num w:numId="223" w16cid:durableId="1389694035">
    <w:abstractNumId w:val="32"/>
  </w:num>
  <w:num w:numId="224" w16cid:durableId="267124831">
    <w:abstractNumId w:val="2"/>
    <w:lvlOverride w:ilvl="0">
      <w:startOverride w:val="1"/>
    </w:lvlOverride>
  </w:num>
  <w:num w:numId="225" w16cid:durableId="1558668898">
    <w:abstractNumId w:val="2"/>
    <w:lvlOverride w:ilvl="0">
      <w:startOverride w:val="1"/>
    </w:lvlOverride>
  </w:num>
  <w:num w:numId="226" w16cid:durableId="1718696727">
    <w:abstractNumId w:val="27"/>
  </w:num>
  <w:num w:numId="227" w16cid:durableId="1857645795">
    <w:abstractNumId w:val="2"/>
    <w:lvlOverride w:ilvl="0">
      <w:startOverride w:val="1"/>
    </w:lvlOverride>
  </w:num>
  <w:num w:numId="228" w16cid:durableId="217785824">
    <w:abstractNumId w:val="27"/>
  </w:num>
  <w:num w:numId="229" w16cid:durableId="723219337">
    <w:abstractNumId w:val="27"/>
  </w:num>
  <w:num w:numId="230" w16cid:durableId="866529935">
    <w:abstractNumId w:val="2"/>
    <w:lvlOverride w:ilvl="0">
      <w:startOverride w:val="1"/>
    </w:lvlOverride>
  </w:num>
  <w:num w:numId="231" w16cid:durableId="638458478">
    <w:abstractNumId w:val="27"/>
  </w:num>
  <w:num w:numId="232" w16cid:durableId="1466000856">
    <w:abstractNumId w:val="2"/>
    <w:lvlOverride w:ilvl="0">
      <w:startOverride w:val="1"/>
    </w:lvlOverride>
  </w:num>
  <w:num w:numId="233" w16cid:durableId="423965086">
    <w:abstractNumId w:val="2"/>
    <w:lvlOverride w:ilvl="0">
      <w:startOverride w:val="1"/>
    </w:lvlOverride>
  </w:num>
  <w:num w:numId="234" w16cid:durableId="454520045">
    <w:abstractNumId w:val="2"/>
    <w:lvlOverride w:ilvl="0">
      <w:startOverride w:val="1"/>
    </w:lvlOverride>
  </w:num>
  <w:num w:numId="235" w16cid:durableId="599025631">
    <w:abstractNumId w:val="2"/>
    <w:lvlOverride w:ilvl="0">
      <w:startOverride w:val="1"/>
    </w:lvlOverride>
  </w:num>
  <w:num w:numId="236" w16cid:durableId="1684353704">
    <w:abstractNumId w:val="2"/>
    <w:lvlOverride w:ilvl="0">
      <w:startOverride w:val="1"/>
    </w:lvlOverride>
  </w:num>
  <w:num w:numId="237" w16cid:durableId="1213731341">
    <w:abstractNumId w:val="27"/>
  </w:num>
  <w:num w:numId="238" w16cid:durableId="896865409">
    <w:abstractNumId w:val="25"/>
    <w:lvlOverride w:ilvl="0">
      <w:startOverride w:val="1"/>
    </w:lvlOverride>
  </w:num>
  <w:num w:numId="239" w16cid:durableId="581528247">
    <w:abstractNumId w:val="25"/>
    <w:lvlOverride w:ilvl="0">
      <w:startOverride w:val="1"/>
    </w:lvlOverride>
  </w:num>
  <w:num w:numId="240" w16cid:durableId="1907063227">
    <w:abstractNumId w:val="25"/>
    <w:lvlOverride w:ilvl="0">
      <w:startOverride w:val="1"/>
    </w:lvlOverride>
  </w:num>
  <w:num w:numId="241" w16cid:durableId="2063941149">
    <w:abstractNumId w:val="50"/>
  </w:num>
  <w:num w:numId="242" w16cid:durableId="723068554">
    <w:abstractNumId w:val="25"/>
    <w:lvlOverride w:ilvl="0">
      <w:startOverride w:val="1"/>
    </w:lvlOverride>
  </w:num>
  <w:num w:numId="243" w16cid:durableId="279529625">
    <w:abstractNumId w:val="25"/>
    <w:lvlOverride w:ilvl="0">
      <w:startOverride w:val="1"/>
    </w:lvlOverride>
  </w:num>
  <w:num w:numId="244" w16cid:durableId="1047531141">
    <w:abstractNumId w:val="25"/>
    <w:lvlOverride w:ilvl="0">
      <w:startOverride w:val="1"/>
    </w:lvlOverride>
  </w:num>
  <w:num w:numId="245" w16cid:durableId="1788544430">
    <w:abstractNumId w:val="25"/>
    <w:lvlOverride w:ilvl="0">
      <w:startOverride w:val="1"/>
    </w:lvlOverride>
  </w:num>
  <w:num w:numId="246" w16cid:durableId="1113981202">
    <w:abstractNumId w:val="25"/>
    <w:lvlOverride w:ilvl="0">
      <w:startOverride w:val="1"/>
    </w:lvlOverride>
  </w:num>
  <w:num w:numId="247" w16cid:durableId="2090420879">
    <w:abstractNumId w:val="50"/>
  </w:num>
  <w:num w:numId="248" w16cid:durableId="92940477">
    <w:abstractNumId w:val="24"/>
    <w:lvlOverride w:ilvl="0">
      <w:startOverride w:val="1"/>
    </w:lvlOverride>
  </w:num>
  <w:num w:numId="249" w16cid:durableId="245653976">
    <w:abstractNumId w:val="24"/>
    <w:lvlOverride w:ilvl="0">
      <w:startOverride w:val="1"/>
    </w:lvlOverride>
  </w:num>
  <w:num w:numId="250" w16cid:durableId="134031490">
    <w:abstractNumId w:val="24"/>
    <w:lvlOverride w:ilvl="0">
      <w:startOverride w:val="1"/>
    </w:lvlOverride>
  </w:num>
  <w:num w:numId="251" w16cid:durableId="345909642">
    <w:abstractNumId w:val="24"/>
    <w:lvlOverride w:ilvl="0">
      <w:startOverride w:val="1"/>
    </w:lvlOverride>
  </w:num>
  <w:num w:numId="252" w16cid:durableId="793405742">
    <w:abstractNumId w:val="24"/>
    <w:lvlOverride w:ilvl="0">
      <w:startOverride w:val="1"/>
    </w:lvlOverride>
  </w:num>
  <w:num w:numId="253" w16cid:durableId="635718727">
    <w:abstractNumId w:val="24"/>
    <w:lvlOverride w:ilvl="0">
      <w:startOverride w:val="1"/>
    </w:lvlOverride>
  </w:num>
  <w:num w:numId="254" w16cid:durableId="1053962196">
    <w:abstractNumId w:val="24"/>
    <w:lvlOverride w:ilvl="0">
      <w:startOverride w:val="1"/>
    </w:lvlOverride>
  </w:num>
  <w:num w:numId="255" w16cid:durableId="1646742468">
    <w:abstractNumId w:val="24"/>
    <w:lvlOverride w:ilvl="0">
      <w:startOverride w:val="1"/>
    </w:lvlOverride>
  </w:num>
  <w:num w:numId="256" w16cid:durableId="202521732">
    <w:abstractNumId w:val="24"/>
    <w:lvlOverride w:ilvl="0">
      <w:startOverride w:val="1"/>
    </w:lvlOverride>
  </w:num>
  <w:num w:numId="257" w16cid:durableId="2010524739">
    <w:abstractNumId w:val="24"/>
    <w:lvlOverride w:ilvl="0">
      <w:startOverride w:val="1"/>
    </w:lvlOverride>
  </w:num>
  <w:num w:numId="258" w16cid:durableId="67924642">
    <w:abstractNumId w:val="14"/>
  </w:num>
  <w:num w:numId="259" w16cid:durableId="1829638822">
    <w:abstractNumId w:val="34"/>
  </w:num>
  <w:num w:numId="260" w16cid:durableId="603072943">
    <w:abstractNumId w:val="22"/>
    <w:lvlOverride w:ilvl="0">
      <w:startOverride w:val="1"/>
    </w:lvlOverride>
  </w:num>
  <w:num w:numId="261" w16cid:durableId="2001956150">
    <w:abstractNumId w:val="22"/>
    <w:lvlOverride w:ilvl="0">
      <w:startOverride w:val="1"/>
    </w:lvlOverride>
  </w:num>
  <w:num w:numId="262" w16cid:durableId="1418792955">
    <w:abstractNumId w:val="22"/>
    <w:lvlOverride w:ilvl="0">
      <w:startOverride w:val="1"/>
    </w:lvlOverride>
  </w:num>
  <w:num w:numId="263" w16cid:durableId="1489590195">
    <w:abstractNumId w:val="22"/>
    <w:lvlOverride w:ilvl="0">
      <w:startOverride w:val="1"/>
    </w:lvlOverride>
  </w:num>
  <w:num w:numId="264" w16cid:durableId="1716735986">
    <w:abstractNumId w:val="22"/>
    <w:lvlOverride w:ilvl="0">
      <w:startOverride w:val="1"/>
    </w:lvlOverride>
  </w:num>
  <w:num w:numId="265" w16cid:durableId="1534727109">
    <w:abstractNumId w:val="22"/>
    <w:lvlOverride w:ilvl="0">
      <w:startOverride w:val="1"/>
    </w:lvlOverride>
  </w:num>
  <w:num w:numId="266" w16cid:durableId="1575044111">
    <w:abstractNumId w:val="22"/>
    <w:lvlOverride w:ilvl="0">
      <w:startOverride w:val="1"/>
    </w:lvlOverride>
  </w:num>
  <w:num w:numId="267" w16cid:durableId="1167787130">
    <w:abstractNumId w:val="67"/>
    <w:lvlOverride w:ilvl="0">
      <w:startOverride w:val="1"/>
    </w:lvlOverride>
  </w:num>
  <w:num w:numId="268" w16cid:durableId="1417047698">
    <w:abstractNumId w:val="67"/>
    <w:lvlOverride w:ilvl="0">
      <w:startOverride w:val="1"/>
    </w:lvlOverride>
  </w:num>
  <w:num w:numId="269" w16cid:durableId="853375701">
    <w:abstractNumId w:val="67"/>
    <w:lvlOverride w:ilvl="0">
      <w:startOverride w:val="1"/>
    </w:lvlOverride>
  </w:num>
  <w:num w:numId="270" w16cid:durableId="299461870">
    <w:abstractNumId w:val="67"/>
    <w:lvlOverride w:ilvl="0">
      <w:startOverride w:val="1"/>
    </w:lvlOverride>
  </w:num>
  <w:num w:numId="271" w16cid:durableId="734469523">
    <w:abstractNumId w:val="67"/>
    <w:lvlOverride w:ilvl="0">
      <w:startOverride w:val="1"/>
    </w:lvlOverride>
  </w:num>
  <w:num w:numId="272" w16cid:durableId="891431324">
    <w:abstractNumId w:val="67"/>
    <w:lvlOverride w:ilvl="0">
      <w:startOverride w:val="1"/>
    </w:lvlOverride>
  </w:num>
  <w:num w:numId="273" w16cid:durableId="1841773344">
    <w:abstractNumId w:val="67"/>
    <w:lvlOverride w:ilvl="0">
      <w:startOverride w:val="1"/>
    </w:lvlOverride>
  </w:num>
  <w:num w:numId="274" w16cid:durableId="562838770">
    <w:abstractNumId w:val="67"/>
    <w:lvlOverride w:ilvl="0">
      <w:startOverride w:val="1"/>
    </w:lvlOverride>
  </w:num>
  <w:num w:numId="275" w16cid:durableId="1349674458">
    <w:abstractNumId w:val="53"/>
  </w:num>
  <w:num w:numId="276" w16cid:durableId="88089781">
    <w:abstractNumId w:val="20"/>
    <w:lvlOverride w:ilvl="0">
      <w:startOverride w:val="1"/>
    </w:lvlOverride>
  </w:num>
  <w:num w:numId="277" w16cid:durableId="651373752">
    <w:abstractNumId w:val="20"/>
    <w:lvlOverride w:ilvl="0">
      <w:startOverride w:val="1"/>
    </w:lvlOverride>
  </w:num>
  <w:num w:numId="278" w16cid:durableId="3627539">
    <w:abstractNumId w:val="20"/>
    <w:lvlOverride w:ilvl="0">
      <w:startOverride w:val="1"/>
    </w:lvlOverride>
  </w:num>
  <w:num w:numId="279" w16cid:durableId="1387559751">
    <w:abstractNumId w:val="20"/>
    <w:lvlOverride w:ilvl="0">
      <w:startOverride w:val="1"/>
    </w:lvlOverride>
  </w:num>
  <w:num w:numId="280" w16cid:durableId="825777242">
    <w:abstractNumId w:val="20"/>
    <w:lvlOverride w:ilvl="0">
      <w:startOverride w:val="1"/>
    </w:lvlOverride>
  </w:num>
  <w:num w:numId="281" w16cid:durableId="541208715">
    <w:abstractNumId w:val="13"/>
    <w:lvlOverride w:ilvl="0">
      <w:startOverride w:val="1"/>
    </w:lvlOverride>
  </w:num>
  <w:num w:numId="282" w16cid:durableId="894972720">
    <w:abstractNumId w:val="13"/>
    <w:lvlOverride w:ilvl="0">
      <w:startOverride w:val="1"/>
    </w:lvlOverride>
  </w:num>
  <w:num w:numId="283" w16cid:durableId="1411192066">
    <w:abstractNumId w:val="13"/>
    <w:lvlOverride w:ilvl="0">
      <w:startOverride w:val="1"/>
    </w:lvlOverride>
  </w:num>
  <w:num w:numId="284" w16cid:durableId="2091467590">
    <w:abstractNumId w:val="13"/>
    <w:lvlOverride w:ilvl="0">
      <w:startOverride w:val="1"/>
    </w:lvlOverride>
  </w:num>
  <w:num w:numId="285" w16cid:durableId="1958174744">
    <w:abstractNumId w:val="13"/>
    <w:lvlOverride w:ilvl="0">
      <w:startOverride w:val="1"/>
    </w:lvlOverride>
  </w:num>
  <w:num w:numId="286" w16cid:durableId="2043901429">
    <w:abstractNumId w:val="16"/>
    <w:lvlOverride w:ilvl="0">
      <w:startOverride w:val="1"/>
    </w:lvlOverride>
  </w:num>
  <w:num w:numId="287" w16cid:durableId="253783766">
    <w:abstractNumId w:val="16"/>
    <w:lvlOverride w:ilvl="0">
      <w:startOverride w:val="1"/>
    </w:lvlOverride>
  </w:num>
  <w:num w:numId="288" w16cid:durableId="1234511989">
    <w:abstractNumId w:val="16"/>
    <w:lvlOverride w:ilvl="0">
      <w:startOverride w:val="1"/>
    </w:lvlOverride>
  </w:num>
  <w:num w:numId="289" w16cid:durableId="2034570656">
    <w:abstractNumId w:val="16"/>
    <w:lvlOverride w:ilvl="0">
      <w:startOverride w:val="1"/>
    </w:lvlOverride>
  </w:num>
  <w:num w:numId="290" w16cid:durableId="734745457">
    <w:abstractNumId w:val="16"/>
    <w:lvlOverride w:ilvl="0">
      <w:startOverride w:val="1"/>
    </w:lvlOverride>
  </w:num>
  <w:num w:numId="291" w16cid:durableId="1831479926">
    <w:abstractNumId w:val="61"/>
    <w:lvlOverride w:ilvl="0">
      <w:startOverride w:val="1"/>
    </w:lvlOverride>
  </w:num>
  <w:num w:numId="292" w16cid:durableId="174852135">
    <w:abstractNumId w:val="61"/>
    <w:lvlOverride w:ilvl="0">
      <w:startOverride w:val="1"/>
    </w:lvlOverride>
  </w:num>
  <w:num w:numId="293" w16cid:durableId="945236126">
    <w:abstractNumId w:val="61"/>
    <w:lvlOverride w:ilvl="0">
      <w:startOverride w:val="1"/>
    </w:lvlOverride>
  </w:num>
  <w:num w:numId="294" w16cid:durableId="2004502588">
    <w:abstractNumId w:val="61"/>
    <w:lvlOverride w:ilvl="0">
      <w:startOverride w:val="1"/>
    </w:lvlOverride>
  </w:num>
  <w:num w:numId="295" w16cid:durableId="1944218618">
    <w:abstractNumId w:val="61"/>
    <w:lvlOverride w:ilvl="0">
      <w:startOverride w:val="1"/>
    </w:lvlOverride>
  </w:num>
  <w:num w:numId="296" w16cid:durableId="1049304773">
    <w:abstractNumId w:val="57"/>
    <w:lvlOverride w:ilvl="0">
      <w:startOverride w:val="1"/>
    </w:lvlOverride>
  </w:num>
  <w:num w:numId="297" w16cid:durableId="299726943">
    <w:abstractNumId w:val="57"/>
    <w:lvlOverride w:ilvl="0">
      <w:startOverride w:val="1"/>
    </w:lvlOverride>
  </w:num>
  <w:num w:numId="298" w16cid:durableId="1537040864">
    <w:abstractNumId w:val="57"/>
    <w:lvlOverride w:ilvl="0">
      <w:startOverride w:val="1"/>
    </w:lvlOverride>
  </w:num>
  <w:num w:numId="299" w16cid:durableId="1905289555">
    <w:abstractNumId w:val="57"/>
    <w:lvlOverride w:ilvl="0">
      <w:startOverride w:val="1"/>
    </w:lvlOverride>
  </w:num>
  <w:num w:numId="300" w16cid:durableId="974335903">
    <w:abstractNumId w:val="57"/>
    <w:lvlOverride w:ilvl="0">
      <w:startOverride w:val="1"/>
    </w:lvlOverride>
  </w:num>
  <w:num w:numId="301" w16cid:durableId="1773818259">
    <w:abstractNumId w:val="15"/>
    <w:lvlOverride w:ilvl="0">
      <w:startOverride w:val="1"/>
    </w:lvlOverride>
  </w:num>
  <w:num w:numId="302" w16cid:durableId="917713794">
    <w:abstractNumId w:val="15"/>
    <w:lvlOverride w:ilvl="0">
      <w:startOverride w:val="1"/>
    </w:lvlOverride>
  </w:num>
  <w:num w:numId="303" w16cid:durableId="1586188836">
    <w:abstractNumId w:val="15"/>
    <w:lvlOverride w:ilvl="0">
      <w:startOverride w:val="1"/>
    </w:lvlOverride>
  </w:num>
  <w:num w:numId="304" w16cid:durableId="2033611026">
    <w:abstractNumId w:val="15"/>
    <w:lvlOverride w:ilvl="0">
      <w:startOverride w:val="1"/>
    </w:lvlOverride>
  </w:num>
  <w:num w:numId="305" w16cid:durableId="1184855313">
    <w:abstractNumId w:val="15"/>
    <w:lvlOverride w:ilvl="0">
      <w:startOverride w:val="1"/>
    </w:lvlOverride>
  </w:num>
  <w:num w:numId="306" w16cid:durableId="145753573">
    <w:abstractNumId w:val="37"/>
    <w:lvlOverride w:ilvl="0">
      <w:startOverride w:val="1"/>
    </w:lvlOverride>
  </w:num>
  <w:num w:numId="307" w16cid:durableId="1616211700">
    <w:abstractNumId w:val="37"/>
    <w:lvlOverride w:ilvl="0">
      <w:startOverride w:val="1"/>
    </w:lvlOverride>
  </w:num>
  <w:num w:numId="308" w16cid:durableId="2112969669">
    <w:abstractNumId w:val="37"/>
    <w:lvlOverride w:ilvl="0">
      <w:startOverride w:val="1"/>
    </w:lvlOverride>
  </w:num>
  <w:num w:numId="309" w16cid:durableId="933049124">
    <w:abstractNumId w:val="37"/>
    <w:lvlOverride w:ilvl="0">
      <w:startOverride w:val="1"/>
    </w:lvlOverride>
  </w:num>
  <w:num w:numId="310" w16cid:durableId="287011560">
    <w:abstractNumId w:val="37"/>
    <w:lvlOverride w:ilvl="0">
      <w:startOverride w:val="1"/>
    </w:lvlOverride>
  </w:num>
  <w:num w:numId="311" w16cid:durableId="195696492">
    <w:abstractNumId w:val="26"/>
    <w:lvlOverride w:ilvl="0">
      <w:startOverride w:val="1"/>
    </w:lvlOverride>
  </w:num>
  <w:num w:numId="312" w16cid:durableId="1082605389">
    <w:abstractNumId w:val="26"/>
    <w:lvlOverride w:ilvl="0">
      <w:startOverride w:val="1"/>
    </w:lvlOverride>
  </w:num>
  <w:num w:numId="313" w16cid:durableId="1229729472">
    <w:abstractNumId w:val="26"/>
    <w:lvlOverride w:ilvl="0">
      <w:startOverride w:val="1"/>
    </w:lvlOverride>
  </w:num>
  <w:num w:numId="314" w16cid:durableId="617026656">
    <w:abstractNumId w:val="26"/>
    <w:lvlOverride w:ilvl="0">
      <w:startOverride w:val="1"/>
    </w:lvlOverride>
  </w:num>
  <w:num w:numId="315" w16cid:durableId="1132402859">
    <w:abstractNumId w:val="26"/>
    <w:lvlOverride w:ilvl="0">
      <w:startOverride w:val="1"/>
    </w:lvlOverride>
  </w:num>
  <w:num w:numId="316" w16cid:durableId="2057928374">
    <w:abstractNumId w:val="42"/>
    <w:lvlOverride w:ilvl="0">
      <w:startOverride w:val="1"/>
    </w:lvlOverride>
  </w:num>
  <w:num w:numId="317" w16cid:durableId="89084909">
    <w:abstractNumId w:val="42"/>
    <w:lvlOverride w:ilvl="0">
      <w:startOverride w:val="1"/>
    </w:lvlOverride>
  </w:num>
  <w:num w:numId="318" w16cid:durableId="308949278">
    <w:abstractNumId w:val="42"/>
    <w:lvlOverride w:ilvl="0">
      <w:startOverride w:val="1"/>
    </w:lvlOverride>
  </w:num>
  <w:num w:numId="319" w16cid:durableId="618800449">
    <w:abstractNumId w:val="42"/>
    <w:lvlOverride w:ilvl="0">
      <w:startOverride w:val="1"/>
    </w:lvlOverride>
  </w:num>
  <w:num w:numId="320" w16cid:durableId="1156340646">
    <w:abstractNumId w:val="42"/>
    <w:lvlOverride w:ilvl="0">
      <w:startOverride w:val="1"/>
    </w:lvlOverride>
  </w:num>
  <w:num w:numId="321" w16cid:durableId="420837762">
    <w:abstractNumId w:val="59"/>
    <w:lvlOverride w:ilvl="0">
      <w:startOverride w:val="1"/>
    </w:lvlOverride>
  </w:num>
  <w:num w:numId="322" w16cid:durableId="393697965">
    <w:abstractNumId w:val="59"/>
    <w:lvlOverride w:ilvl="0">
      <w:startOverride w:val="1"/>
    </w:lvlOverride>
  </w:num>
  <w:num w:numId="323" w16cid:durableId="119884942">
    <w:abstractNumId w:val="59"/>
    <w:lvlOverride w:ilvl="0">
      <w:startOverride w:val="1"/>
    </w:lvlOverride>
  </w:num>
  <w:num w:numId="324" w16cid:durableId="691683217">
    <w:abstractNumId w:val="59"/>
    <w:lvlOverride w:ilvl="0">
      <w:startOverride w:val="1"/>
    </w:lvlOverride>
  </w:num>
  <w:num w:numId="325" w16cid:durableId="1512187518">
    <w:abstractNumId w:val="72"/>
    <w:lvlOverride w:ilvl="0">
      <w:startOverride w:val="11"/>
    </w:lvlOverride>
  </w:num>
  <w:num w:numId="326" w16cid:durableId="169418699">
    <w:abstractNumId w:val="59"/>
    <w:lvlOverride w:ilvl="0">
      <w:startOverride w:val="1"/>
    </w:lvlOverride>
  </w:num>
  <w:num w:numId="327" w16cid:durableId="1389112243">
    <w:abstractNumId w:val="17"/>
    <w:lvlOverride w:ilvl="0">
      <w:startOverride w:val="1"/>
    </w:lvlOverride>
  </w:num>
  <w:num w:numId="328" w16cid:durableId="848637125">
    <w:abstractNumId w:val="17"/>
    <w:lvlOverride w:ilvl="0">
      <w:startOverride w:val="1"/>
    </w:lvlOverride>
  </w:num>
  <w:num w:numId="329" w16cid:durableId="2118597508">
    <w:abstractNumId w:val="17"/>
  </w:num>
  <w:numIdMacAtCleanup w:val="329"/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77"/>
  <w:embedSystemFonts/>
  <w:mirrorMargins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69AA"/>
    <w:rsid w:val="000C419E"/>
    <w:rsid w:val="00103C37"/>
    <w:rsid w:val="00114199"/>
    <w:rsid w:val="00114391"/>
    <w:rsid w:val="00116428"/>
    <w:rsid w:val="00247DFE"/>
    <w:rsid w:val="003620B6"/>
    <w:rsid w:val="0041428A"/>
    <w:rsid w:val="0041751A"/>
    <w:rsid w:val="00653091"/>
    <w:rsid w:val="00653809"/>
    <w:rsid w:val="006938AE"/>
    <w:rsid w:val="006A63C3"/>
    <w:rsid w:val="006E3B0D"/>
    <w:rsid w:val="0071195E"/>
    <w:rsid w:val="007136C4"/>
    <w:rsid w:val="0071770B"/>
    <w:rsid w:val="00732198"/>
    <w:rsid w:val="00765C10"/>
    <w:rsid w:val="00801013"/>
    <w:rsid w:val="008469AA"/>
    <w:rsid w:val="00880D61"/>
    <w:rsid w:val="008E04CF"/>
    <w:rsid w:val="008E30CC"/>
    <w:rsid w:val="00984D1F"/>
    <w:rsid w:val="00A06A63"/>
    <w:rsid w:val="00A228F1"/>
    <w:rsid w:val="00AC4172"/>
    <w:rsid w:val="00B26524"/>
    <w:rsid w:val="00B30FF9"/>
    <w:rsid w:val="00B57E12"/>
    <w:rsid w:val="00B95B8A"/>
    <w:rsid w:val="00BE4D3C"/>
    <w:rsid w:val="00BE548D"/>
    <w:rsid w:val="00BF08B5"/>
    <w:rsid w:val="00C0446B"/>
    <w:rsid w:val="00C2271D"/>
    <w:rsid w:val="00CA112B"/>
    <w:rsid w:val="00D97857"/>
    <w:rsid w:val="00DA04C5"/>
    <w:rsid w:val="00DB2C6E"/>
    <w:rsid w:val="00E01B9D"/>
    <w:rsid w:val="00E95954"/>
    <w:rsid w:val="00F03C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9F5DBAC"/>
  <w15:docId w15:val="{A84E0B39-1865-4B4D-8880-410F1E013A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Georgia" w:eastAsia="Georgia" w:hAnsi="Georgia" w:cs="Georgia"/>
        <w:rFonts w:ascii="Georgia" w:eastAsia="Georgia" w:hAnsi="Georgia" w:cs="Georgia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pPr>
      <w:spacing w:after="100" w:line="259" w:lineRule="auto"/>
    </w:pPr>
    <w:rPr>
      <w:rFonts w:ascii="Georgia" w:eastAsia="Aptos" w:hAnsi="Georgia"/>
      <w:sz w:val="23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180"/>
      <w:outlineLvl w:val="0"/>
    </w:pPr>
    <w:rPr>
      <w:rFonts w:ascii="Georgia" w:eastAsia="Georgia" w:hAnsi="Georgia" w:cs="Georgia"/>
      <w:b/>
      <w:bCs/>
      <w:color w:val="146B66"/>
      <w:sz w:val="36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180"/>
      <w:outlineLvl w:val="1"/>
    </w:pPr>
    <w:rPr>
      <w:rFonts w:ascii="Georgia" w:eastAsia="Georgia" w:hAnsi="Georgia" w:cs="Georgia"/>
      <w:b/>
      <w:bCs/>
      <w:color w:val="146B66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180"/>
      <w:outlineLvl w:val="2"/>
    </w:pPr>
    <w:rPr>
      <w:rFonts w:ascii="Georgia" w:eastAsia="Georgia" w:hAnsi="Georgia" w:cs="Georgia"/>
      <w:b/>
      <w:bCs/>
      <w:color w:val="146B66"/>
      <w:sz w:val="25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="Georgia" w:eastAsia="Georgia" w:hAnsi="Georgia" w:cs="Georgia"/>
      <w:b/>
      <w:bCs/>
      <w:i/>
      <w:iCs/>
      <w:color w:val="146B66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="Georgia" w:eastAsia="Georgia" w:hAnsi="Georgia" w:cs="Georgia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="Georgia" w:eastAsia="Georgia" w:hAnsi="Georgia" w:cs="Georgia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="Georgia" w:eastAsia="Georgia" w:hAnsi="Georgia" w:cs="Georgia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="Georgia" w:eastAsia="Georgia" w:hAnsi="Georgia" w:cs="Georgia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="Georgia" w:eastAsia="Georgia" w:hAnsi="Georgia" w:cs="Georgia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basedOn w:val="DefaultParagraphFont"/>
    <w:link w:val="Header"/>
    <w:uiPriority w:val="99"/>
    <w:qFormat/>
    <w:rsid w:val="00E618BF"/>
  </w:style>
  <w:style w:type="character" w:customStyle="1" w:styleId="FooterChar">
    <w:name w:val="Footer Char"/>
    <w:basedOn w:val="DefaultParagraphFont"/>
    <w:link w:val="Footer"/>
    <w:uiPriority w:val="99"/>
    <w:qFormat/>
    <w:rsid w:val="00E618BF"/>
  </w:style>
  <w:style w:type="character" w:customStyle="1" w:styleId="Heading1Char">
    <w:name w:val="Heading 1 Char"/>
    <w:basedOn w:val="DefaultParagraphFont"/>
    <w:link w:val="Heading1"/>
    <w:uiPriority w:val="9"/>
    <w:qFormat/>
    <w:rsid w:val="00FC693F"/>
    <w:rPr>
      <w:rFonts w:ascii="Georgia" w:eastAsia="Georgia" w:hAnsi="Georgia" w:cs="Georgia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qFormat/>
    <w:rsid w:val="00FC693F"/>
    <w:rPr>
      <w:rFonts w:ascii="Georgia" w:eastAsia="Georgia" w:hAnsi="Georgia" w:cs="Georgia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qFormat/>
    <w:rsid w:val="00FC693F"/>
    <w:rPr>
      <w:rFonts w:ascii="Georgia" w:eastAsia="Georgia" w:hAnsi="Georgia" w:cs="Georgia"/>
      <w:b/>
      <w:bCs/>
      <w:color w:val="4F81BD" w:themeColor="accent1"/>
    </w:rPr>
  </w:style>
  <w:style w:type="character" w:customStyle="1" w:styleId="TitleChar">
    <w:name w:val="Title Char"/>
    <w:basedOn w:val="DefaultParagraphFont"/>
    <w:link w:val="Title"/>
    <w:uiPriority w:val="10"/>
    <w:qFormat/>
    <w:rsid w:val="00FC693F"/>
    <w:rPr>
      <w:rFonts w:ascii="Georgia" w:eastAsia="Georgia" w:hAnsi="Georgia" w:cs="Georgia"/>
      <w:color w:val="17365D" w:themeColor="text2" w:themeShade="BF"/>
      <w:spacing w:val="5"/>
      <w:kern w:val="2"/>
      <w:sz w:val="52"/>
      <w:szCs w:val="52"/>
    </w:rPr>
  </w:style>
  <w:style w:type="character" w:customStyle="1" w:styleId="SubtitleChar">
    <w:name w:val="Subtitle Char"/>
    <w:basedOn w:val="DefaultParagraphFont"/>
    <w:link w:val="Subtitle"/>
    <w:uiPriority w:val="11"/>
    <w:qFormat/>
    <w:rsid w:val="00FC693F"/>
    <w:rPr>
      <w:rFonts w:ascii="Georgia" w:eastAsia="Georgia" w:hAnsi="Georgia" w:cs="Georgia"/>
      <w:i/>
      <w:iCs/>
      <w:color w:val="4F81BD" w:themeColor="accent1"/>
      <w:spacing w:val="15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qFormat/>
    <w:rsid w:val="00AA1D8D"/>
  </w:style>
  <w:style w:type="character" w:customStyle="1" w:styleId="BodyText2Char">
    <w:name w:val="Body Text 2 Char"/>
    <w:basedOn w:val="DefaultParagraphFont"/>
    <w:link w:val="BodyText2"/>
    <w:uiPriority w:val="99"/>
    <w:qFormat/>
    <w:rsid w:val="00AA1D8D"/>
  </w:style>
  <w:style w:type="character" w:customStyle="1" w:styleId="BodyText3Char">
    <w:name w:val="Body Text 3 Char"/>
    <w:basedOn w:val="DefaultParagraphFont"/>
    <w:link w:val="BodyText3"/>
    <w:uiPriority w:val="99"/>
    <w:qFormat/>
    <w:rsid w:val="00AA1D8D"/>
    <w:rPr>
      <w:sz w:val="16"/>
      <w:szCs w:val="16"/>
    </w:rPr>
  </w:style>
  <w:style w:type="character" w:customStyle="1" w:styleId="MacroTextChar">
    <w:name w:val="Macro Text Char"/>
    <w:basedOn w:val="DefaultParagraphFont"/>
    <w:link w:val="MacroText"/>
    <w:uiPriority w:val="99"/>
    <w:qFormat/>
    <w:rsid w:val="0029639D"/>
    <w:rPr>
      <w:rFonts w:ascii="Georgia" w:hAnsi="Georgia"/>
      <w:sz w:val="20"/>
      <w:szCs w:val="20"/>
    </w:rPr>
  </w:style>
  <w:style w:type="character" w:customStyle="1" w:styleId="QuoteChar">
    <w:name w:val="Quote Char"/>
    <w:basedOn w:val="DefaultParagraphFont"/>
    <w:link w:val="Quote"/>
    <w:uiPriority w:val="29"/>
    <w:qFormat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qFormat/>
    <w:rsid w:val="00FC693F"/>
    <w:rPr>
      <w:rFonts w:ascii="Georgia" w:eastAsia="Georgia" w:hAnsi="Georgia" w:cs="Georgia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qFormat/>
    <w:rsid w:val="00FC693F"/>
    <w:rPr>
      <w:rFonts w:ascii="Georgia" w:eastAsia="Georgia" w:hAnsi="Georgia" w:cs="Georgia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qFormat/>
    <w:rsid w:val="00FC693F"/>
    <w:rPr>
      <w:rFonts w:ascii="Georgia" w:eastAsia="Georgia" w:hAnsi="Georgia" w:cs="Georgia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qFormat/>
    <w:rsid w:val="00FC693F"/>
    <w:rPr>
      <w:rFonts w:ascii="Georgia" w:eastAsia="Georgia" w:hAnsi="Georgia" w:cs="Georgia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qFormat/>
    <w:rsid w:val="00FC693F"/>
    <w:rPr>
      <w:rFonts w:ascii="Georgia" w:eastAsia="Georgia" w:hAnsi="Georgia" w:cs="Georgia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qFormat/>
    <w:rsid w:val="00FC693F"/>
    <w:rPr>
      <w:rFonts w:ascii="Georgia" w:eastAsia="Georgia" w:hAnsi="Georgia" w:cs="Georgia"/>
      <w:i/>
      <w:iCs/>
      <w:color w:val="404040" w:themeColor="text1" w:themeTint="BF"/>
      <w:sz w:val="20"/>
      <w:szCs w:val="20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character" w:customStyle="1" w:styleId="KeywordTok">
    <w:name w:val="KeywordTok"/>
    <w:qFormat/>
    <w:rPr>
      <w:b/>
      <w:color w:val="007020"/>
    </w:rPr>
  </w:style>
  <w:style w:type="character" w:customStyle="1" w:styleId="DataTypeTok">
    <w:name w:val="DataTypeTok"/>
    <w:qFormat/>
    <w:rPr>
      <w:color w:val="902000"/>
    </w:rPr>
  </w:style>
  <w:style w:type="character" w:customStyle="1" w:styleId="DecValTok">
    <w:name w:val="DecValTok"/>
    <w:qFormat/>
    <w:rPr>
      <w:color w:val="40A070"/>
    </w:rPr>
  </w:style>
  <w:style w:type="character" w:customStyle="1" w:styleId="BaseNTok">
    <w:name w:val="BaseNTok"/>
    <w:qFormat/>
    <w:rPr>
      <w:color w:val="40A070"/>
    </w:rPr>
  </w:style>
  <w:style w:type="character" w:customStyle="1" w:styleId="FloatTok">
    <w:name w:val="FloatTok"/>
    <w:qFormat/>
    <w:rPr>
      <w:color w:val="40A070"/>
    </w:rPr>
  </w:style>
  <w:style w:type="character" w:customStyle="1" w:styleId="ConstantTok">
    <w:name w:val="ConstantTok"/>
    <w:qFormat/>
    <w:rPr>
      <w:color w:val="880000"/>
    </w:rPr>
  </w:style>
  <w:style w:type="character" w:customStyle="1" w:styleId="CharTok">
    <w:name w:val="CharTok"/>
    <w:qFormat/>
    <w:rPr>
      <w:color w:val="4070A0"/>
    </w:rPr>
  </w:style>
  <w:style w:type="character" w:customStyle="1" w:styleId="SpecialCharTok">
    <w:name w:val="SpecialCharTok"/>
    <w:qFormat/>
    <w:rPr>
      <w:color w:val="4070A0"/>
    </w:rPr>
  </w:style>
  <w:style w:type="character" w:customStyle="1" w:styleId="StringTok">
    <w:name w:val="StringTok"/>
    <w:qFormat/>
    <w:rPr>
      <w:color w:val="4070A0"/>
    </w:rPr>
  </w:style>
  <w:style w:type="character" w:customStyle="1" w:styleId="VerbatimStringTok">
    <w:name w:val="VerbatimStringTok"/>
    <w:qFormat/>
    <w:rPr>
      <w:color w:val="4070A0"/>
    </w:rPr>
  </w:style>
  <w:style w:type="character" w:customStyle="1" w:styleId="SpecialStringTok">
    <w:name w:val="SpecialStringTok"/>
    <w:qFormat/>
    <w:rPr>
      <w:color w:val="BB6688"/>
    </w:rPr>
  </w:style>
  <w:style w:type="character" w:customStyle="1" w:styleId="ImportTok">
    <w:name w:val="ImportTok"/>
    <w:qFormat/>
    <w:rPr>
      <w:b/>
      <w:color w:val="008000"/>
    </w:rPr>
  </w:style>
  <w:style w:type="character" w:customStyle="1" w:styleId="CommentTok">
    <w:name w:val="CommentTok"/>
    <w:qFormat/>
    <w:rPr>
      <w:i/>
      <w:color w:val="60A0B0"/>
    </w:rPr>
  </w:style>
  <w:style w:type="character" w:customStyle="1" w:styleId="DocumentationTok">
    <w:name w:val="DocumentationTok"/>
    <w:qFormat/>
    <w:rPr>
      <w:i/>
      <w:color w:val="BA2121"/>
    </w:rPr>
  </w:style>
  <w:style w:type="character" w:customStyle="1" w:styleId="AnnotationTok">
    <w:name w:val="AnnotationTok"/>
    <w:qFormat/>
    <w:rPr>
      <w:b/>
      <w:i/>
      <w:color w:val="60A0B0"/>
    </w:rPr>
  </w:style>
  <w:style w:type="character" w:customStyle="1" w:styleId="CommentVarTok">
    <w:name w:val="CommentVarTok"/>
    <w:qFormat/>
    <w:rPr>
      <w:b/>
      <w:i/>
      <w:color w:val="60A0B0"/>
    </w:rPr>
  </w:style>
  <w:style w:type="character" w:customStyle="1" w:styleId="OtherTok">
    <w:name w:val="OtherTok"/>
    <w:qFormat/>
    <w:rPr>
      <w:color w:val="007020"/>
    </w:rPr>
  </w:style>
  <w:style w:type="character" w:customStyle="1" w:styleId="FunctionTok">
    <w:name w:val="FunctionTok"/>
    <w:qFormat/>
    <w:rPr>
      <w:color w:val="06287E"/>
    </w:rPr>
  </w:style>
  <w:style w:type="character" w:customStyle="1" w:styleId="VariableTok">
    <w:name w:val="VariableTok"/>
    <w:qFormat/>
    <w:rPr>
      <w:color w:val="19177C"/>
    </w:rPr>
  </w:style>
  <w:style w:type="character" w:customStyle="1" w:styleId="ControlFlowTok">
    <w:name w:val="ControlFlowTok"/>
    <w:qFormat/>
    <w:rPr>
      <w:b/>
      <w:color w:val="007020"/>
    </w:rPr>
  </w:style>
  <w:style w:type="character" w:customStyle="1" w:styleId="OperatorTok">
    <w:name w:val="OperatorTok"/>
    <w:qFormat/>
    <w:rPr>
      <w:color w:val="666666"/>
    </w:rPr>
  </w:style>
  <w:style w:type="character" w:customStyle="1" w:styleId="BuiltInTok">
    <w:name w:val="BuiltInTok"/>
    <w:qFormat/>
    <w:rPr>
      <w:color w:val="008000"/>
    </w:rPr>
  </w:style>
  <w:style w:type="character" w:customStyle="1" w:styleId="ExtensionTok">
    <w:name w:val="ExtensionTok"/>
    <w:qFormat/>
  </w:style>
  <w:style w:type="character" w:customStyle="1" w:styleId="PreprocessorTok">
    <w:name w:val="PreprocessorTok"/>
    <w:qFormat/>
    <w:rPr>
      <w:color w:val="BC7A00"/>
    </w:rPr>
  </w:style>
  <w:style w:type="character" w:customStyle="1" w:styleId="AttributeTok">
    <w:name w:val="AttributeTok"/>
    <w:qFormat/>
    <w:rPr>
      <w:color w:val="7D9029"/>
    </w:rPr>
  </w:style>
  <w:style w:type="character" w:customStyle="1" w:styleId="RegionMarkerTok">
    <w:name w:val="RegionMarkerTok"/>
    <w:qFormat/>
  </w:style>
  <w:style w:type="character" w:customStyle="1" w:styleId="InformationTok">
    <w:name w:val="InformationTok"/>
    <w:qFormat/>
    <w:rPr>
      <w:b/>
      <w:i/>
      <w:color w:val="60A0B0"/>
    </w:rPr>
  </w:style>
  <w:style w:type="character" w:customStyle="1" w:styleId="WarningTok">
    <w:name w:val="WarningTok"/>
    <w:qFormat/>
    <w:rPr>
      <w:b/>
      <w:i/>
      <w:color w:val="60A0B0"/>
    </w:rPr>
  </w:style>
  <w:style w:type="character" w:customStyle="1" w:styleId="AlertTok">
    <w:name w:val="AlertTok"/>
    <w:qFormat/>
    <w:rPr>
      <w:b/>
      <w:color w:val="FF0000"/>
    </w:rPr>
  </w:style>
  <w:style w:type="character" w:customStyle="1" w:styleId="ErrorTok">
    <w:name w:val="ErrorTok"/>
    <w:qFormat/>
    <w:rPr>
      <w:b/>
      <w:color w:val="FF0000"/>
    </w:rPr>
  </w:style>
  <w:style w:type="character" w:customStyle="1" w:styleId="NormalTok">
    <w:name w:val="NormalTok"/>
    <w:qFormat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Georgia" w:eastAsia="Noto Sans CJK SC" w:hAnsi="Georgia" w:cs="Georgia"/>
      <w:sz w:val="28"/>
      <w:szCs w:val="28"/>
    </w:r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customStyle="1" w:styleId="Index">
    <w:name w:val="Index"/>
    <w:basedOn w:val="Normal"/>
    <w:qFormat/>
    <w:pPr>
      <w:suppressLineNumbers/>
    </w:pPr>
    <w:rPr>
      <w:rFonts w:cs="Georgia"/>
    </w:rPr>
  </w:style>
  <w:style w:type="paragraph" w:customStyle="1" w:styleId="HeaderandFooter">
    <w:name w:val="Header and Footer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paragraph" w:styleId="NoSpacing">
    <w:name w:val="No Spacing"/>
    <w:uiPriority w:val="1"/>
    <w:qFormat/>
    <w:rsid w:val="00FC693F"/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146B66"/>
      </w:pBdr>
      <w:spacing w:after="300" w:line="240" w:lineRule="auto"/>
      <w:contextualSpacing/>
    </w:pPr>
    <w:rPr>
      <w:rFonts w:ascii="Georgia" w:eastAsia="Georgia" w:hAnsi="Georgia" w:cs="Georgia"/>
      <w:b/>
      <w:color w:val="146B66"/>
      <w:spacing w:val="5"/>
      <w:kern w:val="2"/>
      <w:sz w:val="56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rPr>
      <w:rFonts w:ascii="Georgia" w:eastAsia="Georgia" w:hAnsi="Georgia" w:cs="Georgia"/>
      <w:i/>
      <w:iCs/>
      <w:color w:val="146B66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2">
    <w:name w:val="Body Text 2"/>
    <w:basedOn w:val="Normal"/>
    <w:link w:val="BodyText2Char"/>
    <w:uiPriority w:val="99"/>
    <w:unhideWhenUsed/>
    <w:qFormat/>
    <w:rsid w:val="00AA1D8D"/>
    <w:pPr>
      <w:spacing w:after="120" w:line="480" w:lineRule="auto"/>
    </w:pPr>
  </w:style>
  <w:style w:type="paragraph" w:styleId="BodyText3">
    <w:name w:val="Body Text 3"/>
    <w:basedOn w:val="Normal"/>
    <w:link w:val="BodyText3Char"/>
    <w:uiPriority w:val="99"/>
    <w:unhideWhenUsed/>
    <w:qFormat/>
    <w:rsid w:val="00AA1D8D"/>
    <w:pPr>
      <w:spacing w:after="120"/>
    </w:pPr>
    <w:rPr>
      <w:sz w:val="16"/>
      <w:szCs w:val="16"/>
    </w:rPr>
  </w:style>
  <w:style w:type="paragraph" w:styleId="List2">
    <w:name w:val="List 2"/>
    <w:basedOn w:val="Normal"/>
    <w:uiPriority w:val="99"/>
    <w:unhideWhenUsed/>
    <w:qFormat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qFormat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qFormat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Georgia" w:hAnsi="Georgia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paragraph" w:styleId="IndexHeading">
    <w:name w:val="index heading"/>
    <w:basedOn w:val="Heading"/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paragraph" w:customStyle="1" w:styleId="EquationBlock">
    <w:name w:val="Equation Block"/>
    <w:basedOn w:val="Normal"/>
    <w:qFormat/>
    <w:pPr>
      <w:jc w:val="center"/>
    </w:pPr>
    <w:rPr>
      <w:rFonts w:ascii="Cambria Math" w:eastAsia="Cambria Math" w:hAnsi="Cambria Math"/>
      <w:sz w:val="24"/>
    </w:rPr>
  </w:style>
  <w:style w:type="paragraph" w:customStyle="1" w:styleId="DiagramBox">
    <w:name w:val="Diagram Box"/>
    <w:basedOn w:val="Normal"/>
    <w:qFormat/>
    <w:pPr>
      <w:spacing w:after="0"/>
      <w:ind w:left="288" w:right="288"/>
    </w:pPr>
    <w:rPr>
      <w:rFonts w:ascii="Georgia" w:eastAsia="Consolas" w:hAnsi="Georgia"/>
      <w:sz w:val="19"/>
    </w:rPr>
  </w:style>
  <w:style w:type="paragraph" w:customStyle="1" w:styleId="AnswerKeyText">
    <w:name w:val="Answer Key Text"/>
    <w:basedOn w:val="Normal"/>
    <w:qFormat/>
    <w:rPr>
      <w:sz w:val="21"/>
    </w:rPr>
  </w:style>
  <w:style w:type="paragraph" w:customStyle="1" w:styleId="HabitCallout">
    <w:name w:val="Habit Callout"/>
    <w:basedOn w:val="Normal"/>
    <w:qFormat/>
    <w:pPr>
      <w:pBdr>
        <w:top w:val="single" w:sz="4" w:space="6" w:color="1D9E75"/>
        <w:left w:val="single" w:sz="18" w:space="6" w:color="1D9E75"/>
        <w:bottom w:val="single" w:sz="4" w:space="6" w:color="1D9E75"/>
        <w:right w:val="single" w:sz="4" w:space="6" w:color="1D9E75"/>
      </w:pBdr>
      <w:shd w:val="clear" w:color="auto" w:fill="E1F5EE"/>
      <w:spacing w:before="120" w:after="120"/>
      <w:ind w:left="144" w:right="144"/>
    </w:pPr>
    <w:rPr>
      <w:b/>
      <w:color w:val="085041"/>
    </w:rPr>
  </w:style>
  <w:style w:type="paragraph" w:customStyle="1" w:styleId="TripwireCallout">
    <w:name w:val="Tripwire Callout"/>
    <w:basedOn w:val="Normal"/>
    <w:qFormat/>
    <w:pPr>
      <w:pBdr>
        <w:top w:val="single" w:sz="4" w:space="6" w:color="BA7517"/>
        <w:left w:val="single" w:sz="18" w:space="6" w:color="BA7517"/>
        <w:bottom w:val="single" w:sz="4" w:space="6" w:color="BA7517"/>
        <w:right w:val="single" w:sz="4" w:space="6" w:color="BA7517"/>
      </w:pBdr>
      <w:shd w:val="clear" w:color="auto" w:fill="FAEEDA"/>
      <w:spacing w:before="120" w:after="120"/>
      <w:ind w:left="144" w:right="144"/>
    </w:pPr>
    <w:rPr>
      <w:color w:val="412402"/>
      <w:sz w:val="22"/>
    </w:rPr>
  </w:style>
  <w:style w:type="paragraph" w:customStyle="1" w:styleId="TeachingNote">
    <w:name w:val="Teaching Note"/>
    <w:basedOn w:val="Normal"/>
    <w:qFormat/>
    <w:pPr>
      <w:pBdr>
        <w:left w:val="single" w:sz="18" w:space="6" w:color="185FA5"/>
      </w:pBdr>
      <w:shd w:val="clear" w:color="auto" w:fill="EAF2FB"/>
      <w:spacing w:before="120" w:after="120"/>
      <w:ind w:left="144" w:right="144"/>
    </w:pPr>
    <w:rPr>
      <w:color w:val="042C53"/>
      <w:sz w:val="21"/>
    </w:rPr>
  </w:style>
  <w:style w:type="paragraph" w:customStyle="1" w:styleId="EquationBlock0">
    <w:name w:val="EquationBlock"/>
    <w:basedOn w:val="BodyText"/>
    <w:qFormat/>
  </w:style>
  <w:style w:type="paragraph" w:customStyle="1" w:styleId="HabitCallout0">
    <w:name w:val="HabitCallout"/>
    <w:basedOn w:val="BodyText"/>
    <w:qFormat/>
  </w:style>
  <w:style w:type="paragraph" w:customStyle="1" w:styleId="SourceCode">
    <w:name w:val="Source Code"/>
    <w:basedOn w:val="Normal"/>
    <w:qFormat/>
  </w:style>
  <w:style w:type="paragraph" w:customStyle="1" w:styleId="Compact">
    <w:name w:val="Compact"/>
    <w:basedOn w:val="Normal"/>
    <w:qFormat/>
    <w:pPr>
      <w:spacing w:before="20" w:after="20"/>
    </w:pPr>
  </w:style>
  <w:style w:type="table" w:styleId="TableGrid">
    <w:name w:val="Table Grid"/>
    <w:basedOn w:val="TableNormal"/>
    <w:uiPriority w:val="59"/>
    <w:rsid w:val="00FC69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F81BD" w:themeColor="accent1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C0504D" w:themeColor="accent2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BBB59" w:themeColor="accent3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064A2" w:themeColor="accent4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BACC6" w:themeColor="accent5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F79646" w:themeColor="accent6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customStyle="1" w:styleId="Table">
    <w:name w:val="Table"/>
    <w:basedOn w:val="TableNormal"/>
    <w:pPr>
      <w:spacing w:before="20" w:after="20"/>
    </w:pPr>
    <w:tblPr>
      <w:tblBorders>
        <w:top w:val="single" w:sz="4" w:space="0" w:color="A9BFD9"/>
        <w:left w:val="single" w:sz="4" w:space="0" w:color="A9BFD9"/>
        <w:bottom w:val="single" w:sz="4" w:space="0" w:color="A9BFD9"/>
        <w:right w:val="single" w:sz="4" w:space="0" w:color="A9BFD9"/>
        <w:insideH w:val="single" w:sz="4" w:space="0" w:color="A9BFD9"/>
        <w:insideV w:val="single" w:sz="4" w:space="0" w:color="A9BFD9"/>
      </w:tblBorders>
    </w:tblPr>
  </w:style>
  <w:style w:type="paragraph" w:styleId="NormalWeb">
    <w:name w:val="Normal (Web)"/>
    <w:basedOn w:val="Normal"/>
    <w:uiPriority w:val="99"/>
    <w:unhideWhenUsed/>
    <w:rsid w:val="00F03C39"/>
    <w:pPr>
      <w:suppressAutoHyphens w:val="0"/>
      <w:spacing w:before="100" w:beforeAutospacing="1" w:afterAutospacing="1" w:line="240" w:lineRule="auto"/>
    </w:pPr>
    <w:rPr>
      <w:rFonts w:ascii="Georgia" w:eastAsia="Times New Roman" w:hAnsi="Georgia" w:cs="Georgia"/>
      <w:sz w:val="24"/>
      <w:szCs w:val="24"/>
      <w:lang w:val="en-CA"/>
    </w:rPr>
  </w:style>
  <w:style w:type="character" w:styleId="PlaceholderText">
    <w:name w:val="Placeholder Text"/>
    <w:basedOn w:val="DefaultParagraphFont"/>
    <w:uiPriority w:val="99"/>
    <w:semiHidden/>
    <w:rsid w:val="008E04CF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/>
</file>

<file path=word/_rels/document.xml.rels><?xml version='1.0' encoding='UTF-8' standalone='yes'?>
<Relationships xmlns="http://schemas.openxmlformats.org/package/2006/relationships"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2" Type="http://schemas.openxmlformats.org/officeDocument/2006/relationships/footer" Target="footer2.xml"/><Relationship Id="rId6" Type="http://schemas.openxmlformats.org/officeDocument/2006/relationships/endnotes" Target="endnotes.xml"/><Relationship Id="rId207" Type="http://schemas.openxmlformats.org/officeDocument/2006/relationships/fontTable" Target="fontTable.xml"/><Relationship Id="rId13" Type="http://schemas.openxmlformats.org/officeDocument/2006/relationships/header" Target="header3.xml"/><Relationship Id="rId208" Type="http://schemas.openxmlformats.org/officeDocument/2006/relationships/theme" Target="theme/theme1.xml"/><Relationship Id="rId14" Type="http://schemas.openxmlformats.org/officeDocument/2006/relationships/footer" Target="footer3.xml"/><Relationship Id="rId3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Georgia"/>
        <a:ea typeface=""/>
        <a:cs typeface=""/>
      </a:majorFont>
      <a:minorFont>
        <a:latin typeface="Georgia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tint val="100000"/>
                <a:shade val="100000"/>
              </a:schemeClr>
            </a:gs>
            <a:gs pos="100000">
              <a:schemeClr val="phClr">
                <a:tint val="50000"/>
                <a:shade val="100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</TotalTime>
  <Pages>421</Pages>
  <Words>86267</Words>
  <Characters>491727</Characters>
  <Application>Microsoft Office Word</Application>
  <DocSecurity>0</DocSecurity>
  <Lines>4097</Lines>
  <Paragraphs>1153</Paragraphs>
  <ScaleCrop>false</ScaleCrop>
  <Company/>
  <LinksUpToDate>false</LinksUpToDate>
  <CharactersWithSpaces>576841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Chapter 10: Equivalent Ratios and Ratio Tables — Exit Ticket</dc:title>
  <dc:subject>Editable companion resource for Proportional Reasoning, Book 3</dc:subject>
  <dc:creator>Carlington Matthie, M.Ed. / Matthie Assessment</dc:creator>
  <dc:description/>
  <cp:lastModifiedBy>Carlington Matthie</cp:lastModifiedBy>
  <cp:revision>4</cp:revision>
  <dcterms:created xsi:type="dcterms:W3CDTF">2026-08-22T20:13:00Z</dcterms:created>
  <dcterms:modified xsi:type="dcterms:W3CDTF">2026-08-22T23:03:00Z</dcterms:modified>
  <dc:language>en-US</dc:language>
</cp:coreProperties>
</file>